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03FCD2">
      <w:pPr>
        <w:rPr>
          <w:sz w:val="26"/>
          <w:szCs w:val="26"/>
        </w:rPr>
      </w:pPr>
    </w:p>
    <w:p w14:paraId="673AF1F5">
      <w:pPr>
        <w:spacing w:line="276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BẢN MÔ TẢ KĨ THUẬT </w:t>
      </w:r>
      <w:r>
        <w:rPr>
          <w:rFonts w:ascii="Times New Roman" w:hAnsi="Times New Roman"/>
          <w:b/>
          <w:sz w:val="26"/>
          <w:szCs w:val="26"/>
        </w:rPr>
        <w:t>ĐỀ KHẢO SÁT CHẤT LƯỢNG</w:t>
      </w:r>
    </w:p>
    <w:p w14:paraId="2B941E10">
      <w:pPr>
        <w:spacing w:line="276" w:lineRule="auto"/>
        <w:jc w:val="center"/>
        <w:rPr>
          <w:rFonts w:hint="default" w:ascii="Times New Roman" w:hAnsi="Times New Roman"/>
          <w:b/>
          <w:sz w:val="26"/>
          <w:szCs w:val="26"/>
          <w:lang w:val="vi-VN"/>
        </w:rPr>
      </w:pPr>
      <w:r>
        <w:rPr>
          <w:rFonts w:hint="default" w:ascii="Times New Roman" w:hAnsi="Times New Roman"/>
          <w:b/>
          <w:sz w:val="26"/>
          <w:szCs w:val="26"/>
          <w:lang w:val="vi-VN"/>
        </w:rPr>
        <w:t xml:space="preserve">8 TUẦN </w:t>
      </w:r>
      <w:r>
        <w:rPr>
          <w:rFonts w:ascii="Times New Roman" w:hAnsi="Times New Roman"/>
          <w:b/>
          <w:sz w:val="26"/>
          <w:szCs w:val="26"/>
        </w:rPr>
        <w:t>HK I NĂM HỌC 202</w:t>
      </w:r>
      <w:r>
        <w:rPr>
          <w:rFonts w:hint="default" w:ascii="Times New Roman" w:hAnsi="Times New Roman"/>
          <w:b/>
          <w:sz w:val="26"/>
          <w:szCs w:val="26"/>
          <w:lang w:val="vi-VN"/>
        </w:rPr>
        <w:t>5</w:t>
      </w:r>
      <w:r>
        <w:rPr>
          <w:rFonts w:ascii="Times New Roman" w:hAnsi="Times New Roman"/>
          <w:b/>
          <w:sz w:val="26"/>
          <w:szCs w:val="26"/>
        </w:rPr>
        <w:t xml:space="preserve"> - 202</w:t>
      </w:r>
      <w:r>
        <w:rPr>
          <w:rFonts w:hint="default" w:ascii="Times New Roman" w:hAnsi="Times New Roman"/>
          <w:b/>
          <w:sz w:val="26"/>
          <w:szCs w:val="26"/>
          <w:lang w:val="vi-VN"/>
        </w:rPr>
        <w:t>6</w:t>
      </w:r>
    </w:p>
    <w:p w14:paraId="4115AE03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jc w:val="center"/>
        <w:rPr>
          <w:rFonts w:ascii="Times New Roman" w:hAnsi="Times New Roman"/>
          <w:b/>
          <w:sz w:val="26"/>
          <w:szCs w:val="26"/>
        </w:rPr>
      </w:pPr>
    </w:p>
    <w:p w14:paraId="60B780F0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MÔN: TIẾNG ANH </w:t>
      </w:r>
      <w:r>
        <w:rPr>
          <w:rFonts w:hint="default" w:ascii="Times New Roman" w:hAnsi="Times New Roman"/>
          <w:b/>
          <w:sz w:val="26"/>
          <w:szCs w:val="26"/>
          <w:lang w:val="vi-VN"/>
        </w:rPr>
        <w:t>8</w:t>
      </w:r>
      <w:r>
        <w:rPr>
          <w:rFonts w:ascii="Times New Roman" w:hAnsi="Times New Roman"/>
          <w:b/>
          <w:sz w:val="26"/>
          <w:szCs w:val="26"/>
        </w:rPr>
        <w:t xml:space="preserve"> – THỜI GIAN LÀM BÀI (60 PHÚT)</w:t>
      </w:r>
    </w:p>
    <w:p w14:paraId="41C88F02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Style w:val="12"/>
        <w:tblW w:w="0" w:type="auto"/>
        <w:tblInd w:w="-14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2"/>
        <w:gridCol w:w="1618"/>
        <w:gridCol w:w="2904"/>
        <w:gridCol w:w="4252"/>
        <w:gridCol w:w="709"/>
        <w:gridCol w:w="567"/>
        <w:gridCol w:w="567"/>
        <w:gridCol w:w="567"/>
        <w:gridCol w:w="709"/>
        <w:gridCol w:w="567"/>
        <w:gridCol w:w="567"/>
        <w:gridCol w:w="708"/>
        <w:gridCol w:w="567"/>
        <w:gridCol w:w="536"/>
      </w:tblGrid>
      <w:tr w14:paraId="300D7E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 w:hRule="atLeast"/>
        </w:trPr>
        <w:tc>
          <w:tcPr>
            <w:tcW w:w="572" w:type="dxa"/>
            <w:vMerge w:val="restart"/>
            <w:noWrap w:val="0"/>
            <w:vAlign w:val="top"/>
          </w:tcPr>
          <w:p w14:paraId="73D8E8E4">
            <w:pPr>
              <w:pStyle w:val="249"/>
              <w:rPr>
                <w:b/>
                <w:sz w:val="26"/>
                <w:szCs w:val="26"/>
              </w:rPr>
            </w:pPr>
          </w:p>
          <w:p w14:paraId="491381A6">
            <w:pPr>
              <w:pStyle w:val="249"/>
              <w:spacing w:before="9"/>
              <w:rPr>
                <w:b/>
                <w:sz w:val="26"/>
                <w:szCs w:val="26"/>
              </w:rPr>
            </w:pPr>
          </w:p>
          <w:p w14:paraId="5CD2312E">
            <w:pPr>
              <w:pStyle w:val="249"/>
              <w:ind w:left="124"/>
              <w:rPr>
                <w:b/>
                <w:sz w:val="26"/>
                <w:szCs w:val="26"/>
              </w:rPr>
            </w:pPr>
            <w:r>
              <w:rPr>
                <w:b/>
                <w:spacing w:val="-5"/>
                <w:sz w:val="26"/>
                <w:szCs w:val="26"/>
              </w:rPr>
              <w:t>TT</w:t>
            </w:r>
          </w:p>
        </w:tc>
        <w:tc>
          <w:tcPr>
            <w:tcW w:w="1618" w:type="dxa"/>
            <w:vMerge w:val="restart"/>
            <w:noWrap w:val="0"/>
            <w:vAlign w:val="top"/>
          </w:tcPr>
          <w:p w14:paraId="0D595C3D">
            <w:pPr>
              <w:pStyle w:val="249"/>
              <w:rPr>
                <w:b/>
                <w:sz w:val="26"/>
                <w:szCs w:val="26"/>
              </w:rPr>
            </w:pPr>
          </w:p>
          <w:p w14:paraId="0134D658">
            <w:pPr>
              <w:pStyle w:val="249"/>
              <w:spacing w:before="9"/>
              <w:ind w:hanging="293"/>
              <w:rPr>
                <w:b/>
                <w:sz w:val="26"/>
                <w:szCs w:val="26"/>
              </w:rPr>
            </w:pPr>
          </w:p>
          <w:p w14:paraId="62E03702">
            <w:pPr>
              <w:pStyle w:val="249"/>
              <w:ind w:left="397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Kĩ</w:t>
            </w:r>
            <w:r>
              <w:rPr>
                <w:b/>
                <w:spacing w:val="-2"/>
                <w:sz w:val="26"/>
                <w:szCs w:val="26"/>
              </w:rPr>
              <w:t xml:space="preserve"> </w:t>
            </w:r>
            <w:r>
              <w:rPr>
                <w:b/>
                <w:spacing w:val="-4"/>
                <w:sz w:val="26"/>
                <w:szCs w:val="26"/>
              </w:rPr>
              <w:t>năng</w:t>
            </w:r>
          </w:p>
        </w:tc>
        <w:tc>
          <w:tcPr>
            <w:tcW w:w="2904" w:type="dxa"/>
            <w:vMerge w:val="restart"/>
            <w:noWrap w:val="0"/>
            <w:vAlign w:val="top"/>
          </w:tcPr>
          <w:p w14:paraId="391AFEE8">
            <w:pPr>
              <w:pStyle w:val="249"/>
              <w:rPr>
                <w:b/>
                <w:sz w:val="26"/>
                <w:szCs w:val="26"/>
              </w:rPr>
            </w:pPr>
          </w:p>
          <w:p w14:paraId="224349C6">
            <w:pPr>
              <w:pStyle w:val="249"/>
              <w:spacing w:before="9"/>
              <w:rPr>
                <w:b/>
                <w:sz w:val="26"/>
                <w:szCs w:val="26"/>
              </w:rPr>
            </w:pPr>
          </w:p>
          <w:p w14:paraId="3F9A79AD">
            <w:pPr>
              <w:pStyle w:val="249"/>
              <w:ind w:left="438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Đơn</w:t>
            </w:r>
            <w:r>
              <w:rPr>
                <w:b/>
                <w:spacing w:val="-1"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vị</w:t>
            </w:r>
            <w:r>
              <w:rPr>
                <w:b/>
                <w:spacing w:val="-1"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kiến</w:t>
            </w:r>
            <w:r>
              <w:rPr>
                <w:b/>
                <w:spacing w:val="-1"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 xml:space="preserve">thức/kỹ </w:t>
            </w:r>
            <w:r>
              <w:rPr>
                <w:b/>
                <w:spacing w:val="-4"/>
                <w:sz w:val="26"/>
                <w:szCs w:val="26"/>
              </w:rPr>
              <w:t>năng</w:t>
            </w:r>
          </w:p>
        </w:tc>
        <w:tc>
          <w:tcPr>
            <w:tcW w:w="4252" w:type="dxa"/>
            <w:vMerge w:val="restart"/>
            <w:noWrap w:val="0"/>
            <w:vAlign w:val="top"/>
          </w:tcPr>
          <w:p w14:paraId="74D63A24">
            <w:pPr>
              <w:pStyle w:val="249"/>
              <w:rPr>
                <w:b/>
                <w:sz w:val="26"/>
                <w:szCs w:val="26"/>
              </w:rPr>
            </w:pPr>
          </w:p>
          <w:p w14:paraId="71AEAAF0">
            <w:pPr>
              <w:pStyle w:val="249"/>
              <w:spacing w:before="194"/>
              <w:ind w:left="910" w:right="404" w:hanging="20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Mức</w:t>
            </w:r>
            <w:r>
              <w:rPr>
                <w:b/>
                <w:spacing w:val="-9"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độ</w:t>
            </w:r>
            <w:r>
              <w:rPr>
                <w:b/>
                <w:spacing w:val="-8"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kiến</w:t>
            </w:r>
            <w:r>
              <w:rPr>
                <w:b/>
                <w:spacing w:val="-8"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thức,</w:t>
            </w:r>
            <w:r>
              <w:rPr>
                <w:b/>
                <w:spacing w:val="-8"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kĩ</w:t>
            </w:r>
            <w:r>
              <w:rPr>
                <w:b/>
                <w:spacing w:val="-8"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năng cần kiểm tra, đánh giá</w:t>
            </w:r>
          </w:p>
        </w:tc>
        <w:tc>
          <w:tcPr>
            <w:tcW w:w="4961" w:type="dxa"/>
            <w:gridSpan w:val="8"/>
            <w:noWrap w:val="0"/>
            <w:vAlign w:val="top"/>
          </w:tcPr>
          <w:p w14:paraId="1BBF8E1B">
            <w:pPr>
              <w:pStyle w:val="249"/>
              <w:spacing w:before="59"/>
              <w:ind w:left="48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Số</w:t>
            </w:r>
            <w:r>
              <w:rPr>
                <w:b/>
                <w:spacing w:val="-1"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câu</w:t>
            </w:r>
            <w:r>
              <w:rPr>
                <w:b/>
                <w:spacing w:val="-1"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hỏi</w:t>
            </w:r>
            <w:r>
              <w:rPr>
                <w:b/>
                <w:spacing w:val="-1"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theo</w:t>
            </w:r>
            <w:r>
              <w:rPr>
                <w:b/>
                <w:spacing w:val="-1"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mức</w:t>
            </w:r>
            <w:r>
              <w:rPr>
                <w:b/>
                <w:spacing w:val="-2"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độ</w:t>
            </w:r>
            <w:r>
              <w:rPr>
                <w:b/>
                <w:spacing w:val="1"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nhận</w:t>
            </w:r>
            <w:r>
              <w:rPr>
                <w:b/>
                <w:spacing w:val="-1"/>
                <w:sz w:val="26"/>
                <w:szCs w:val="26"/>
              </w:rPr>
              <w:t xml:space="preserve"> </w:t>
            </w:r>
            <w:r>
              <w:rPr>
                <w:b/>
                <w:spacing w:val="-4"/>
                <w:sz w:val="26"/>
                <w:szCs w:val="26"/>
              </w:rPr>
              <w:t>thức</w:t>
            </w:r>
          </w:p>
        </w:tc>
        <w:tc>
          <w:tcPr>
            <w:tcW w:w="1103" w:type="dxa"/>
            <w:gridSpan w:val="2"/>
            <w:vMerge w:val="restart"/>
            <w:noWrap w:val="0"/>
            <w:vAlign w:val="top"/>
          </w:tcPr>
          <w:p w14:paraId="4A9C8A4E">
            <w:pPr>
              <w:pStyle w:val="249"/>
              <w:spacing w:before="4"/>
              <w:rPr>
                <w:b/>
                <w:sz w:val="26"/>
                <w:szCs w:val="26"/>
              </w:rPr>
            </w:pPr>
          </w:p>
          <w:p w14:paraId="32CA7975">
            <w:pPr>
              <w:pStyle w:val="249"/>
              <w:ind w:left="378" w:right="169" w:hanging="245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Tổng</w:t>
            </w:r>
            <w:r>
              <w:rPr>
                <w:b/>
                <w:i/>
                <w:spacing w:val="-15"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 xml:space="preserve">Số </w:t>
            </w:r>
            <w:r>
              <w:rPr>
                <w:b/>
                <w:i/>
                <w:spacing w:val="-6"/>
                <w:sz w:val="26"/>
                <w:szCs w:val="26"/>
              </w:rPr>
              <w:t>CH</w:t>
            </w:r>
          </w:p>
        </w:tc>
      </w:tr>
      <w:tr w14:paraId="791EA6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572" w:type="dxa"/>
            <w:vMerge w:val="continue"/>
            <w:tcBorders>
              <w:top w:val="nil"/>
            </w:tcBorders>
            <w:noWrap w:val="0"/>
            <w:vAlign w:val="top"/>
          </w:tcPr>
          <w:p w14:paraId="7FB163E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18" w:type="dxa"/>
            <w:vMerge w:val="continue"/>
            <w:tcBorders>
              <w:top w:val="nil"/>
            </w:tcBorders>
            <w:noWrap w:val="0"/>
            <w:vAlign w:val="top"/>
          </w:tcPr>
          <w:p w14:paraId="5C47C60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04" w:type="dxa"/>
            <w:vMerge w:val="continue"/>
            <w:tcBorders>
              <w:top w:val="nil"/>
            </w:tcBorders>
            <w:noWrap w:val="0"/>
            <w:vAlign w:val="top"/>
          </w:tcPr>
          <w:p w14:paraId="28AB24A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52" w:type="dxa"/>
            <w:vMerge w:val="continue"/>
            <w:tcBorders>
              <w:top w:val="nil"/>
            </w:tcBorders>
            <w:noWrap w:val="0"/>
            <w:vAlign w:val="top"/>
          </w:tcPr>
          <w:p w14:paraId="5FA5F5F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noWrap w:val="0"/>
            <w:vAlign w:val="top"/>
          </w:tcPr>
          <w:p w14:paraId="27408C9A">
            <w:pPr>
              <w:pStyle w:val="249"/>
              <w:spacing w:before="35"/>
              <w:ind w:left="352" w:right="257" w:hanging="89"/>
              <w:rPr>
                <w:b/>
                <w:sz w:val="26"/>
                <w:szCs w:val="26"/>
              </w:rPr>
            </w:pPr>
            <w:r>
              <w:rPr>
                <w:b/>
                <w:spacing w:val="-4"/>
                <w:sz w:val="26"/>
                <w:szCs w:val="26"/>
              </w:rPr>
              <w:t>Nhận biết</w:t>
            </w:r>
          </w:p>
        </w:tc>
        <w:tc>
          <w:tcPr>
            <w:tcW w:w="1134" w:type="dxa"/>
            <w:gridSpan w:val="2"/>
            <w:noWrap w:val="0"/>
            <w:vAlign w:val="top"/>
          </w:tcPr>
          <w:p w14:paraId="0BCABB6E">
            <w:pPr>
              <w:pStyle w:val="249"/>
              <w:spacing w:before="35"/>
              <w:ind w:left="337" w:right="223" w:hanging="116"/>
              <w:rPr>
                <w:b/>
                <w:sz w:val="26"/>
                <w:szCs w:val="26"/>
              </w:rPr>
            </w:pPr>
            <w:r>
              <w:rPr>
                <w:b/>
                <w:spacing w:val="-2"/>
                <w:sz w:val="26"/>
                <w:szCs w:val="26"/>
              </w:rPr>
              <w:t xml:space="preserve">Thông </w:t>
            </w:r>
            <w:r>
              <w:rPr>
                <w:b/>
                <w:spacing w:val="-4"/>
                <w:sz w:val="26"/>
                <w:szCs w:val="26"/>
              </w:rPr>
              <w:t>hiểu</w:t>
            </w:r>
          </w:p>
        </w:tc>
        <w:tc>
          <w:tcPr>
            <w:tcW w:w="1276" w:type="dxa"/>
            <w:gridSpan w:val="2"/>
            <w:noWrap w:val="0"/>
            <w:vAlign w:val="top"/>
          </w:tcPr>
          <w:p w14:paraId="616CFE98">
            <w:pPr>
              <w:pStyle w:val="249"/>
              <w:spacing w:before="35"/>
              <w:ind w:left="261" w:firstLine="48"/>
              <w:rPr>
                <w:b/>
                <w:sz w:val="26"/>
                <w:szCs w:val="26"/>
              </w:rPr>
            </w:pPr>
            <w:r>
              <w:rPr>
                <w:b/>
                <w:spacing w:val="-4"/>
                <w:sz w:val="26"/>
                <w:szCs w:val="26"/>
              </w:rPr>
              <w:t>Vận dụng</w:t>
            </w:r>
          </w:p>
        </w:tc>
        <w:tc>
          <w:tcPr>
            <w:tcW w:w="1275" w:type="dxa"/>
            <w:gridSpan w:val="2"/>
            <w:noWrap w:val="0"/>
            <w:vAlign w:val="top"/>
          </w:tcPr>
          <w:p w14:paraId="249DA34A">
            <w:pPr>
              <w:pStyle w:val="249"/>
              <w:spacing w:before="35"/>
              <w:ind w:left="102" w:right="125" w:firstLine="249"/>
              <w:rPr>
                <w:b/>
                <w:sz w:val="26"/>
                <w:szCs w:val="26"/>
              </w:rPr>
            </w:pPr>
            <w:r>
              <w:rPr>
                <w:b/>
                <w:spacing w:val="-4"/>
                <w:sz w:val="26"/>
                <w:szCs w:val="26"/>
              </w:rPr>
              <w:t xml:space="preserve">Vận </w:t>
            </w:r>
            <w:r>
              <w:rPr>
                <w:b/>
                <w:sz w:val="26"/>
                <w:szCs w:val="26"/>
              </w:rPr>
              <w:t>dụng</w:t>
            </w:r>
            <w:r>
              <w:rPr>
                <w:b/>
                <w:spacing w:val="-15"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cao</w:t>
            </w:r>
          </w:p>
        </w:tc>
        <w:tc>
          <w:tcPr>
            <w:tcW w:w="1103" w:type="dxa"/>
            <w:gridSpan w:val="2"/>
            <w:vMerge w:val="continue"/>
            <w:tcBorders>
              <w:top w:val="nil"/>
            </w:tcBorders>
            <w:noWrap w:val="0"/>
            <w:vAlign w:val="top"/>
          </w:tcPr>
          <w:p w14:paraId="7D03A0D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14:paraId="25F502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572" w:type="dxa"/>
            <w:vMerge w:val="continue"/>
            <w:tcBorders>
              <w:top w:val="nil"/>
            </w:tcBorders>
            <w:noWrap w:val="0"/>
            <w:vAlign w:val="top"/>
          </w:tcPr>
          <w:p w14:paraId="423AA10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18" w:type="dxa"/>
            <w:vMerge w:val="continue"/>
            <w:tcBorders>
              <w:top w:val="nil"/>
            </w:tcBorders>
            <w:noWrap w:val="0"/>
            <w:vAlign w:val="top"/>
          </w:tcPr>
          <w:p w14:paraId="4BABC03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04" w:type="dxa"/>
            <w:vMerge w:val="continue"/>
            <w:tcBorders>
              <w:top w:val="nil"/>
            </w:tcBorders>
            <w:noWrap w:val="0"/>
            <w:vAlign w:val="top"/>
          </w:tcPr>
          <w:p w14:paraId="6E1DDA9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52" w:type="dxa"/>
            <w:vMerge w:val="continue"/>
            <w:tcBorders>
              <w:top w:val="nil"/>
            </w:tcBorders>
            <w:noWrap w:val="0"/>
            <w:vAlign w:val="top"/>
          </w:tcPr>
          <w:p w14:paraId="1B973FB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9" w:type="dxa"/>
            <w:noWrap w:val="0"/>
            <w:vAlign w:val="top"/>
          </w:tcPr>
          <w:p w14:paraId="44FD54D8">
            <w:pPr>
              <w:pStyle w:val="249"/>
              <w:spacing w:before="125"/>
              <w:ind w:left="111" w:right="106"/>
              <w:jc w:val="center"/>
              <w:rPr>
                <w:b/>
                <w:iCs/>
                <w:sz w:val="26"/>
                <w:szCs w:val="26"/>
              </w:rPr>
            </w:pPr>
            <w:r>
              <w:rPr>
                <w:b/>
                <w:iCs/>
                <w:spacing w:val="-5"/>
                <w:sz w:val="26"/>
                <w:szCs w:val="26"/>
              </w:rPr>
              <w:t>TN</w:t>
            </w:r>
          </w:p>
        </w:tc>
        <w:tc>
          <w:tcPr>
            <w:tcW w:w="567" w:type="dxa"/>
            <w:noWrap w:val="0"/>
            <w:vAlign w:val="top"/>
          </w:tcPr>
          <w:p w14:paraId="50E7662C">
            <w:pPr>
              <w:pStyle w:val="249"/>
              <w:spacing w:before="125"/>
              <w:ind w:left="120"/>
              <w:rPr>
                <w:b/>
                <w:iCs/>
                <w:sz w:val="26"/>
                <w:szCs w:val="26"/>
              </w:rPr>
            </w:pPr>
            <w:r>
              <w:rPr>
                <w:b/>
                <w:iCs/>
                <w:spacing w:val="-5"/>
                <w:sz w:val="26"/>
                <w:szCs w:val="26"/>
              </w:rPr>
              <w:t>TL</w:t>
            </w:r>
          </w:p>
        </w:tc>
        <w:tc>
          <w:tcPr>
            <w:tcW w:w="567" w:type="dxa"/>
            <w:noWrap w:val="0"/>
            <w:vAlign w:val="top"/>
          </w:tcPr>
          <w:p w14:paraId="3B1BD8EC">
            <w:pPr>
              <w:pStyle w:val="249"/>
              <w:spacing w:before="125"/>
              <w:ind w:left="112" w:right="115"/>
              <w:jc w:val="center"/>
              <w:rPr>
                <w:b/>
                <w:iCs/>
                <w:sz w:val="26"/>
                <w:szCs w:val="26"/>
              </w:rPr>
            </w:pPr>
            <w:r>
              <w:rPr>
                <w:b/>
                <w:iCs/>
                <w:spacing w:val="-5"/>
                <w:sz w:val="26"/>
                <w:szCs w:val="26"/>
              </w:rPr>
              <w:t>TN</w:t>
            </w:r>
          </w:p>
        </w:tc>
        <w:tc>
          <w:tcPr>
            <w:tcW w:w="567" w:type="dxa"/>
            <w:noWrap w:val="0"/>
            <w:vAlign w:val="top"/>
          </w:tcPr>
          <w:p w14:paraId="437B9AF4">
            <w:pPr>
              <w:pStyle w:val="249"/>
              <w:spacing w:before="125"/>
              <w:ind w:left="131"/>
              <w:rPr>
                <w:b/>
                <w:iCs/>
                <w:sz w:val="26"/>
                <w:szCs w:val="26"/>
              </w:rPr>
            </w:pPr>
            <w:r>
              <w:rPr>
                <w:b/>
                <w:iCs/>
                <w:spacing w:val="-5"/>
                <w:sz w:val="26"/>
                <w:szCs w:val="26"/>
              </w:rPr>
              <w:t>TL</w:t>
            </w:r>
          </w:p>
        </w:tc>
        <w:tc>
          <w:tcPr>
            <w:tcW w:w="709" w:type="dxa"/>
            <w:noWrap w:val="0"/>
            <w:vAlign w:val="top"/>
          </w:tcPr>
          <w:p w14:paraId="04D31D96">
            <w:pPr>
              <w:pStyle w:val="249"/>
              <w:spacing w:before="125"/>
              <w:ind w:left="123" w:right="133"/>
              <w:rPr>
                <w:b/>
                <w:iCs/>
                <w:sz w:val="26"/>
                <w:szCs w:val="26"/>
              </w:rPr>
            </w:pPr>
            <w:r>
              <w:rPr>
                <w:b/>
                <w:iCs/>
                <w:spacing w:val="-5"/>
                <w:sz w:val="26"/>
                <w:szCs w:val="26"/>
              </w:rPr>
              <w:t>TN</w:t>
            </w:r>
          </w:p>
        </w:tc>
        <w:tc>
          <w:tcPr>
            <w:tcW w:w="567" w:type="dxa"/>
            <w:noWrap w:val="0"/>
            <w:vAlign w:val="top"/>
          </w:tcPr>
          <w:p w14:paraId="1D41B3B9">
            <w:pPr>
              <w:pStyle w:val="249"/>
              <w:spacing w:before="120" w:line="252" w:lineRule="exact"/>
              <w:ind w:right="159"/>
              <w:jc w:val="center"/>
              <w:rPr>
                <w:b/>
                <w:iCs/>
                <w:sz w:val="26"/>
                <w:szCs w:val="26"/>
              </w:rPr>
            </w:pPr>
            <w:r>
              <w:rPr>
                <w:b/>
                <w:iCs/>
                <w:spacing w:val="-5"/>
                <w:sz w:val="26"/>
                <w:szCs w:val="26"/>
                <w:lang w:val="en-US"/>
              </w:rPr>
              <w:t xml:space="preserve"> </w:t>
            </w:r>
            <w:r>
              <w:rPr>
                <w:b/>
                <w:iCs/>
                <w:spacing w:val="-5"/>
                <w:sz w:val="26"/>
                <w:szCs w:val="26"/>
              </w:rPr>
              <w:t>TL</w:t>
            </w:r>
          </w:p>
        </w:tc>
        <w:tc>
          <w:tcPr>
            <w:tcW w:w="567" w:type="dxa"/>
            <w:noWrap w:val="0"/>
            <w:vAlign w:val="top"/>
          </w:tcPr>
          <w:p w14:paraId="3E55C395">
            <w:pPr>
              <w:pStyle w:val="249"/>
              <w:spacing w:before="125"/>
              <w:ind w:left="131"/>
              <w:rPr>
                <w:b/>
                <w:iCs/>
                <w:sz w:val="26"/>
                <w:szCs w:val="26"/>
              </w:rPr>
            </w:pPr>
            <w:r>
              <w:rPr>
                <w:b/>
                <w:iCs/>
                <w:spacing w:val="-5"/>
                <w:sz w:val="26"/>
                <w:szCs w:val="26"/>
              </w:rPr>
              <w:t>TN</w:t>
            </w:r>
          </w:p>
        </w:tc>
        <w:tc>
          <w:tcPr>
            <w:tcW w:w="708" w:type="dxa"/>
            <w:noWrap w:val="0"/>
            <w:vAlign w:val="top"/>
          </w:tcPr>
          <w:p w14:paraId="4FEEE6F1">
            <w:pPr>
              <w:pStyle w:val="249"/>
              <w:spacing w:before="125"/>
              <w:ind w:left="138"/>
              <w:rPr>
                <w:b/>
                <w:iCs/>
                <w:sz w:val="26"/>
                <w:szCs w:val="26"/>
              </w:rPr>
            </w:pPr>
            <w:r>
              <w:rPr>
                <w:b/>
                <w:iCs/>
                <w:spacing w:val="-5"/>
                <w:sz w:val="26"/>
                <w:szCs w:val="26"/>
              </w:rPr>
              <w:t>TL</w:t>
            </w:r>
          </w:p>
        </w:tc>
        <w:tc>
          <w:tcPr>
            <w:tcW w:w="567" w:type="dxa"/>
            <w:noWrap w:val="0"/>
            <w:vAlign w:val="top"/>
          </w:tcPr>
          <w:p w14:paraId="6DF5FB26">
            <w:pPr>
              <w:pStyle w:val="249"/>
              <w:spacing w:before="125"/>
              <w:ind w:left="95" w:right="125"/>
              <w:jc w:val="center"/>
              <w:rPr>
                <w:b/>
                <w:iCs/>
                <w:sz w:val="26"/>
                <w:szCs w:val="26"/>
              </w:rPr>
            </w:pPr>
            <w:r>
              <w:rPr>
                <w:b/>
                <w:iCs/>
                <w:spacing w:val="-5"/>
                <w:sz w:val="26"/>
                <w:szCs w:val="26"/>
              </w:rPr>
              <w:t>TN</w:t>
            </w:r>
          </w:p>
        </w:tc>
        <w:tc>
          <w:tcPr>
            <w:tcW w:w="536" w:type="dxa"/>
            <w:noWrap w:val="0"/>
            <w:vAlign w:val="top"/>
          </w:tcPr>
          <w:p w14:paraId="736810A1">
            <w:pPr>
              <w:pStyle w:val="249"/>
              <w:spacing w:before="125"/>
              <w:ind w:left="125"/>
              <w:rPr>
                <w:b/>
                <w:iCs/>
                <w:sz w:val="26"/>
                <w:szCs w:val="26"/>
              </w:rPr>
            </w:pPr>
            <w:r>
              <w:rPr>
                <w:b/>
                <w:iCs/>
                <w:spacing w:val="-5"/>
                <w:sz w:val="26"/>
                <w:szCs w:val="26"/>
              </w:rPr>
              <w:t>TL</w:t>
            </w:r>
          </w:p>
        </w:tc>
      </w:tr>
      <w:tr w14:paraId="1B176E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8" w:hRule="atLeast"/>
        </w:trPr>
        <w:tc>
          <w:tcPr>
            <w:tcW w:w="572" w:type="dxa"/>
            <w:vMerge w:val="restart"/>
            <w:noWrap w:val="0"/>
            <w:vAlign w:val="top"/>
          </w:tcPr>
          <w:p w14:paraId="2DB8FC77">
            <w:pPr>
              <w:pStyle w:val="249"/>
              <w:spacing w:line="276" w:lineRule="exact"/>
              <w:ind w:left="115"/>
              <w:rPr>
                <w:b/>
                <w:sz w:val="26"/>
                <w:szCs w:val="26"/>
              </w:rPr>
            </w:pPr>
            <w:r>
              <w:rPr>
                <w:b/>
                <w:spacing w:val="-5"/>
                <w:sz w:val="26"/>
                <w:szCs w:val="26"/>
              </w:rPr>
              <w:t>I.</w:t>
            </w:r>
          </w:p>
        </w:tc>
        <w:tc>
          <w:tcPr>
            <w:tcW w:w="1618" w:type="dxa"/>
            <w:vMerge w:val="restart"/>
            <w:noWrap w:val="0"/>
            <w:vAlign w:val="top"/>
          </w:tcPr>
          <w:p w14:paraId="705D6645">
            <w:pPr>
              <w:pStyle w:val="249"/>
              <w:spacing w:line="276" w:lineRule="exact"/>
              <w:ind w:left="114"/>
              <w:rPr>
                <w:b/>
                <w:sz w:val="26"/>
                <w:szCs w:val="26"/>
              </w:rPr>
            </w:pPr>
            <w:r>
              <w:rPr>
                <w:b/>
                <w:spacing w:val="-2"/>
                <w:sz w:val="26"/>
                <w:szCs w:val="26"/>
              </w:rPr>
              <w:t>LISTENING</w:t>
            </w:r>
          </w:p>
        </w:tc>
        <w:tc>
          <w:tcPr>
            <w:tcW w:w="2904" w:type="dxa"/>
            <w:vMerge w:val="restart"/>
            <w:noWrap w:val="0"/>
            <w:vAlign w:val="top"/>
          </w:tcPr>
          <w:p w14:paraId="3E489401">
            <w:pPr>
              <w:pStyle w:val="249"/>
              <w:ind w:left="114" w:right="251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1.</w:t>
            </w:r>
            <w:r>
              <w:rPr>
                <w:spacing w:val="-7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Nghe</w:t>
            </w:r>
            <w:r>
              <w:rPr>
                <w:spacing w:val="-8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một</w:t>
            </w:r>
            <w:r>
              <w:rPr>
                <w:spacing w:val="-7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đoạn</w:t>
            </w:r>
            <w:r>
              <w:rPr>
                <w:spacing w:val="-7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độc thoại, lựa chọn đáp án đúng sai (T/F)</w:t>
            </w:r>
            <w:r>
              <w:rPr>
                <w:spacing w:val="-6"/>
                <w:sz w:val="26"/>
                <w:szCs w:val="26"/>
              </w:rPr>
              <w:t xml:space="preserve"> . </w:t>
            </w:r>
            <w:r>
              <w:rPr>
                <w:sz w:val="26"/>
                <w:szCs w:val="26"/>
              </w:rPr>
              <w:t>Dạng</w:t>
            </w:r>
            <w:r>
              <w:rPr>
                <w:spacing w:val="-6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câu hỏi có liên quan đến chủ đề: </w:t>
            </w:r>
            <w:r>
              <w:rPr>
                <w:rFonts w:hint="default"/>
                <w:sz w:val="26"/>
                <w:szCs w:val="26"/>
                <w:lang w:val="vi-VN"/>
              </w:rPr>
              <w:t>Teenagers</w:t>
            </w:r>
          </w:p>
          <w:p w14:paraId="1EC5876B">
            <w:pPr>
              <w:pStyle w:val="249"/>
              <w:ind w:left="114" w:right="251"/>
              <w:rPr>
                <w:sz w:val="26"/>
                <w:szCs w:val="26"/>
              </w:rPr>
            </w:pPr>
          </w:p>
        </w:tc>
        <w:tc>
          <w:tcPr>
            <w:tcW w:w="4252" w:type="dxa"/>
            <w:noWrap w:val="0"/>
            <w:vAlign w:val="top"/>
          </w:tcPr>
          <w:p w14:paraId="2454B6E2">
            <w:pPr>
              <w:pStyle w:val="249"/>
              <w:spacing w:line="276" w:lineRule="exact"/>
              <w:ind w:left="11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Nhận</w:t>
            </w:r>
            <w:r>
              <w:rPr>
                <w:b/>
                <w:spacing w:val="-2"/>
                <w:sz w:val="26"/>
                <w:szCs w:val="26"/>
              </w:rPr>
              <w:t xml:space="preserve"> biết:</w:t>
            </w:r>
          </w:p>
          <w:p w14:paraId="5A59CFC6">
            <w:pPr>
              <w:pStyle w:val="249"/>
              <w:spacing w:line="270" w:lineRule="atLeast"/>
              <w:ind w:left="113" w:right="40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Nghe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lấy</w:t>
            </w:r>
            <w:r>
              <w:rPr>
                <w:spacing w:val="-9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thông</w:t>
            </w:r>
            <w:r>
              <w:rPr>
                <w:spacing w:val="-7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tin</w:t>
            </w:r>
            <w:r>
              <w:rPr>
                <w:spacing w:val="-4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chi</w:t>
            </w:r>
            <w:r>
              <w:rPr>
                <w:spacing w:val="-4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tiết</w:t>
            </w:r>
            <w:r>
              <w:rPr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709" w:type="dxa"/>
            <w:noWrap w:val="0"/>
            <w:vAlign w:val="top"/>
          </w:tcPr>
          <w:p w14:paraId="1403CD63">
            <w:pPr>
              <w:pStyle w:val="249"/>
              <w:spacing w:before="11"/>
              <w:rPr>
                <w:b/>
                <w:sz w:val="26"/>
                <w:szCs w:val="26"/>
              </w:rPr>
            </w:pPr>
          </w:p>
          <w:p w14:paraId="262E6B4C">
            <w:pPr>
              <w:pStyle w:val="249"/>
              <w:ind w:left="113" w:right="106"/>
              <w:jc w:val="center"/>
              <w:rPr>
                <w:sz w:val="26"/>
                <w:szCs w:val="26"/>
                <w:lang w:val="en-US"/>
              </w:rPr>
            </w:pPr>
            <w:r>
              <w:rPr>
                <w:spacing w:val="-2"/>
                <w:sz w:val="26"/>
                <w:szCs w:val="26"/>
                <w:lang w:val="en-US"/>
              </w:rPr>
              <w:t>4</w:t>
            </w:r>
          </w:p>
        </w:tc>
        <w:tc>
          <w:tcPr>
            <w:tcW w:w="567" w:type="dxa"/>
            <w:noWrap w:val="0"/>
            <w:vAlign w:val="top"/>
          </w:tcPr>
          <w:p w14:paraId="0D95D6F5">
            <w:pPr>
              <w:pStyle w:val="249"/>
              <w:rPr>
                <w:sz w:val="26"/>
                <w:szCs w:val="26"/>
                <w:lang w:val="en-US"/>
              </w:rPr>
            </w:pPr>
          </w:p>
          <w:p w14:paraId="1F611D12">
            <w:pPr>
              <w:pStyle w:val="249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  </w:t>
            </w:r>
          </w:p>
        </w:tc>
        <w:tc>
          <w:tcPr>
            <w:tcW w:w="567" w:type="dxa"/>
            <w:noWrap w:val="0"/>
            <w:vAlign w:val="top"/>
          </w:tcPr>
          <w:p w14:paraId="2F814A08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67" w:type="dxa"/>
            <w:noWrap w:val="0"/>
            <w:vAlign w:val="top"/>
          </w:tcPr>
          <w:p w14:paraId="7792085F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709" w:type="dxa"/>
            <w:noWrap w:val="0"/>
            <w:vAlign w:val="top"/>
          </w:tcPr>
          <w:p w14:paraId="1E3371FE">
            <w:pPr>
              <w:pStyle w:val="249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noWrap w:val="0"/>
            <w:vAlign w:val="top"/>
          </w:tcPr>
          <w:p w14:paraId="0ABD2725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67" w:type="dxa"/>
            <w:noWrap w:val="0"/>
            <w:vAlign w:val="top"/>
          </w:tcPr>
          <w:p w14:paraId="32673907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708" w:type="dxa"/>
            <w:noWrap w:val="0"/>
            <w:vAlign w:val="top"/>
          </w:tcPr>
          <w:p w14:paraId="389BAEF6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67" w:type="dxa"/>
            <w:noWrap w:val="0"/>
            <w:vAlign w:val="top"/>
          </w:tcPr>
          <w:p w14:paraId="43EAFCCB">
            <w:pPr>
              <w:pStyle w:val="249"/>
              <w:spacing w:before="11"/>
              <w:rPr>
                <w:b/>
                <w:sz w:val="26"/>
                <w:szCs w:val="26"/>
              </w:rPr>
            </w:pPr>
          </w:p>
          <w:p w14:paraId="48C037AE">
            <w:pPr>
              <w:pStyle w:val="249"/>
              <w:ind w:left="95" w:right="128"/>
              <w:jc w:val="center"/>
              <w:rPr>
                <w:sz w:val="26"/>
                <w:szCs w:val="26"/>
                <w:lang w:val="en-US"/>
              </w:rPr>
            </w:pPr>
            <w:r>
              <w:rPr>
                <w:spacing w:val="-2"/>
                <w:sz w:val="26"/>
                <w:szCs w:val="26"/>
                <w:lang w:val="en-US"/>
              </w:rPr>
              <w:t>4</w:t>
            </w:r>
          </w:p>
        </w:tc>
        <w:tc>
          <w:tcPr>
            <w:tcW w:w="536" w:type="dxa"/>
            <w:noWrap w:val="0"/>
            <w:vAlign w:val="top"/>
          </w:tcPr>
          <w:p w14:paraId="01F9E201">
            <w:pPr>
              <w:pStyle w:val="249"/>
              <w:jc w:val="center"/>
              <w:rPr>
                <w:sz w:val="26"/>
                <w:szCs w:val="26"/>
                <w:lang w:val="en-US"/>
              </w:rPr>
            </w:pPr>
          </w:p>
        </w:tc>
      </w:tr>
      <w:tr w14:paraId="6889C4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572" w:type="dxa"/>
            <w:vMerge w:val="continue"/>
            <w:tcBorders>
              <w:top w:val="nil"/>
            </w:tcBorders>
            <w:noWrap w:val="0"/>
            <w:vAlign w:val="top"/>
          </w:tcPr>
          <w:p w14:paraId="1010803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18" w:type="dxa"/>
            <w:vMerge w:val="continue"/>
            <w:tcBorders>
              <w:top w:val="nil"/>
            </w:tcBorders>
            <w:noWrap w:val="0"/>
            <w:vAlign w:val="top"/>
          </w:tcPr>
          <w:p w14:paraId="79902A2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04" w:type="dxa"/>
            <w:vMerge w:val="continue"/>
            <w:tcBorders>
              <w:top w:val="nil"/>
            </w:tcBorders>
            <w:noWrap w:val="0"/>
            <w:vAlign w:val="top"/>
          </w:tcPr>
          <w:p w14:paraId="511A728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52" w:type="dxa"/>
            <w:noWrap w:val="0"/>
            <w:vAlign w:val="top"/>
          </w:tcPr>
          <w:p w14:paraId="6A82D64D">
            <w:pPr>
              <w:pStyle w:val="249"/>
              <w:spacing w:line="275" w:lineRule="exact"/>
              <w:ind w:left="11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Thông </w:t>
            </w:r>
            <w:r>
              <w:rPr>
                <w:b/>
                <w:spacing w:val="-2"/>
                <w:sz w:val="26"/>
                <w:szCs w:val="26"/>
              </w:rPr>
              <w:t>hiểu:</w:t>
            </w:r>
          </w:p>
          <w:p w14:paraId="08602641">
            <w:pPr>
              <w:pStyle w:val="249"/>
              <w:ind w:left="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>
              <w:rPr>
                <w:spacing w:val="-6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Hiểu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nội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dung</w:t>
            </w:r>
            <w:r>
              <w:rPr>
                <w:spacing w:val="-7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chính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của</w:t>
            </w:r>
            <w:r>
              <w:rPr>
                <w:spacing w:val="-6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đoạn</w:t>
            </w:r>
            <w:r>
              <w:rPr>
                <w:spacing w:val="-4"/>
                <w:sz w:val="26"/>
                <w:szCs w:val="26"/>
              </w:rPr>
              <w:t xml:space="preserve"> </w:t>
            </w:r>
            <w:r>
              <w:rPr>
                <w:spacing w:val="-5"/>
                <w:sz w:val="26"/>
                <w:szCs w:val="26"/>
              </w:rPr>
              <w:t>độc</w:t>
            </w:r>
          </w:p>
          <w:p w14:paraId="7955C07B">
            <w:pPr>
              <w:pStyle w:val="249"/>
              <w:spacing w:line="273" w:lineRule="exact"/>
              <w:ind w:left="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thoại/</w:t>
            </w:r>
            <w:r>
              <w:rPr>
                <w:spacing w:val="-1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hội thoại để</w:t>
            </w:r>
            <w:r>
              <w:rPr>
                <w:spacing w:val="-1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tìm</w:t>
            </w:r>
            <w:r>
              <w:rPr>
                <w:spacing w:val="-1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câu trả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lời </w:t>
            </w:r>
            <w:r>
              <w:rPr>
                <w:spacing w:val="-2"/>
                <w:sz w:val="26"/>
                <w:szCs w:val="26"/>
              </w:rPr>
              <w:t>đúng.</w:t>
            </w:r>
          </w:p>
        </w:tc>
        <w:tc>
          <w:tcPr>
            <w:tcW w:w="709" w:type="dxa"/>
            <w:noWrap w:val="0"/>
            <w:vAlign w:val="top"/>
          </w:tcPr>
          <w:p w14:paraId="0ED1CCBD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67" w:type="dxa"/>
            <w:noWrap w:val="0"/>
            <w:vAlign w:val="top"/>
          </w:tcPr>
          <w:p w14:paraId="553F43A4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67" w:type="dxa"/>
            <w:noWrap w:val="0"/>
            <w:vAlign w:val="top"/>
          </w:tcPr>
          <w:p w14:paraId="27E0E81F">
            <w:pPr>
              <w:pStyle w:val="249"/>
              <w:spacing w:before="6"/>
              <w:rPr>
                <w:b/>
                <w:sz w:val="26"/>
                <w:szCs w:val="26"/>
              </w:rPr>
            </w:pPr>
          </w:p>
          <w:p w14:paraId="3AA0E08C">
            <w:pPr>
              <w:pStyle w:val="249"/>
              <w:ind w:left="114" w:right="115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567" w:type="dxa"/>
            <w:noWrap w:val="0"/>
            <w:vAlign w:val="top"/>
          </w:tcPr>
          <w:p w14:paraId="7F3B46F2">
            <w:pPr>
              <w:pStyle w:val="249"/>
              <w:rPr>
                <w:sz w:val="26"/>
                <w:szCs w:val="26"/>
                <w:lang w:val="en-US"/>
              </w:rPr>
            </w:pPr>
          </w:p>
          <w:p w14:paraId="266BF38B">
            <w:pPr>
              <w:pStyle w:val="249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709" w:type="dxa"/>
            <w:noWrap w:val="0"/>
            <w:vAlign w:val="top"/>
          </w:tcPr>
          <w:p w14:paraId="0D30B8CC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67" w:type="dxa"/>
            <w:noWrap w:val="0"/>
            <w:vAlign w:val="top"/>
          </w:tcPr>
          <w:p w14:paraId="1BB7256B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67" w:type="dxa"/>
            <w:noWrap w:val="0"/>
            <w:vAlign w:val="top"/>
          </w:tcPr>
          <w:p w14:paraId="27EE3270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708" w:type="dxa"/>
            <w:noWrap w:val="0"/>
            <w:vAlign w:val="top"/>
          </w:tcPr>
          <w:p w14:paraId="6EDE4A94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67" w:type="dxa"/>
            <w:noWrap w:val="0"/>
            <w:vAlign w:val="top"/>
          </w:tcPr>
          <w:p w14:paraId="2DEFF54C">
            <w:pPr>
              <w:pStyle w:val="249"/>
              <w:spacing w:before="6"/>
              <w:rPr>
                <w:b/>
                <w:sz w:val="26"/>
                <w:szCs w:val="26"/>
              </w:rPr>
            </w:pPr>
          </w:p>
          <w:p w14:paraId="18D98976">
            <w:pPr>
              <w:pStyle w:val="249"/>
              <w:ind w:left="95" w:right="128"/>
              <w:jc w:val="center"/>
              <w:rPr>
                <w:sz w:val="26"/>
                <w:szCs w:val="26"/>
                <w:lang w:val="en-US"/>
              </w:rPr>
            </w:pPr>
            <w:r>
              <w:rPr>
                <w:spacing w:val="-2"/>
                <w:sz w:val="26"/>
                <w:szCs w:val="26"/>
                <w:lang w:val="en-US"/>
              </w:rPr>
              <w:t>1</w:t>
            </w:r>
          </w:p>
        </w:tc>
        <w:tc>
          <w:tcPr>
            <w:tcW w:w="536" w:type="dxa"/>
            <w:noWrap w:val="0"/>
            <w:vAlign w:val="top"/>
          </w:tcPr>
          <w:p w14:paraId="793DA553">
            <w:pPr>
              <w:pStyle w:val="249"/>
              <w:rPr>
                <w:sz w:val="26"/>
                <w:szCs w:val="26"/>
                <w:lang w:val="en-US"/>
              </w:rPr>
            </w:pPr>
          </w:p>
          <w:p w14:paraId="16D81F9F">
            <w:pPr>
              <w:pStyle w:val="249"/>
              <w:jc w:val="center"/>
              <w:rPr>
                <w:sz w:val="26"/>
                <w:szCs w:val="26"/>
                <w:lang w:val="en-US"/>
              </w:rPr>
            </w:pPr>
          </w:p>
        </w:tc>
      </w:tr>
      <w:tr w14:paraId="3E814D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0" w:hRule="atLeast"/>
        </w:trPr>
        <w:tc>
          <w:tcPr>
            <w:tcW w:w="572" w:type="dxa"/>
            <w:vMerge w:val="continue"/>
            <w:tcBorders>
              <w:top w:val="nil"/>
            </w:tcBorders>
            <w:noWrap w:val="0"/>
            <w:vAlign w:val="top"/>
          </w:tcPr>
          <w:p w14:paraId="182D120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18" w:type="dxa"/>
            <w:vMerge w:val="continue"/>
            <w:tcBorders>
              <w:top w:val="nil"/>
            </w:tcBorders>
            <w:noWrap w:val="0"/>
            <w:vAlign w:val="top"/>
          </w:tcPr>
          <w:p w14:paraId="23DE09EC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04" w:type="dxa"/>
            <w:vMerge w:val="continue"/>
            <w:tcBorders>
              <w:top w:val="nil"/>
            </w:tcBorders>
            <w:noWrap w:val="0"/>
            <w:vAlign w:val="top"/>
          </w:tcPr>
          <w:p w14:paraId="5BD04346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52" w:type="dxa"/>
            <w:noWrap w:val="0"/>
            <w:vAlign w:val="top"/>
          </w:tcPr>
          <w:p w14:paraId="0A23348C">
            <w:pPr>
              <w:pStyle w:val="249"/>
              <w:spacing w:line="275" w:lineRule="exact"/>
              <w:ind w:left="11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Vận</w:t>
            </w:r>
            <w:r>
              <w:rPr>
                <w:b/>
                <w:spacing w:val="-5"/>
                <w:sz w:val="26"/>
                <w:szCs w:val="26"/>
              </w:rPr>
              <w:t xml:space="preserve"> </w:t>
            </w:r>
            <w:r>
              <w:rPr>
                <w:b/>
                <w:spacing w:val="-2"/>
                <w:sz w:val="26"/>
                <w:szCs w:val="26"/>
              </w:rPr>
              <w:t>dụng:</w:t>
            </w:r>
          </w:p>
          <w:p w14:paraId="49E642AF">
            <w:pPr>
              <w:pStyle w:val="249"/>
              <w:numPr>
                <w:ilvl w:val="0"/>
                <w:numId w:val="11"/>
              </w:numPr>
              <w:tabs>
                <w:tab w:val="left" w:pos="253"/>
              </w:tabs>
              <w:ind w:right="517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Nắm</w:t>
            </w:r>
            <w:r>
              <w:rPr>
                <w:spacing w:val="-6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được</w:t>
            </w:r>
            <w:r>
              <w:rPr>
                <w:spacing w:val="-3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ý</w:t>
            </w:r>
            <w:r>
              <w:rPr>
                <w:spacing w:val="-9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chính</w:t>
            </w:r>
            <w:r>
              <w:rPr>
                <w:spacing w:val="-6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của</w:t>
            </w:r>
            <w:r>
              <w:rPr>
                <w:spacing w:val="-6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bài</w:t>
            </w:r>
            <w:r>
              <w:rPr>
                <w:spacing w:val="-6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nghe</w:t>
            </w:r>
            <w:r>
              <w:rPr>
                <w:spacing w:val="-7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để đưa ra câu trả lời phù hợp.</w:t>
            </w:r>
          </w:p>
          <w:p w14:paraId="4B1B3038">
            <w:pPr>
              <w:pStyle w:val="249"/>
              <w:numPr>
                <w:ilvl w:val="0"/>
                <w:numId w:val="11"/>
              </w:numPr>
              <w:tabs>
                <w:tab w:val="left" w:pos="239"/>
              </w:tabs>
              <w:spacing w:line="270" w:lineRule="atLeast"/>
              <w:ind w:right="297" w:firstLine="0"/>
              <w:rPr>
                <w:sz w:val="26"/>
                <w:szCs w:val="26"/>
              </w:rPr>
            </w:pPr>
            <w:r>
              <w:rPr>
                <w:spacing w:val="-6"/>
                <w:sz w:val="26"/>
                <w:szCs w:val="26"/>
              </w:rPr>
              <w:t>Tổng</w:t>
            </w:r>
            <w:r>
              <w:rPr>
                <w:spacing w:val="-18"/>
                <w:sz w:val="26"/>
                <w:szCs w:val="26"/>
              </w:rPr>
              <w:t xml:space="preserve"> </w:t>
            </w:r>
            <w:r>
              <w:rPr>
                <w:spacing w:val="-6"/>
                <w:sz w:val="26"/>
                <w:szCs w:val="26"/>
              </w:rPr>
              <w:t>hợp</w:t>
            </w:r>
            <w:r>
              <w:rPr>
                <w:spacing w:val="-18"/>
                <w:sz w:val="26"/>
                <w:szCs w:val="26"/>
              </w:rPr>
              <w:t xml:space="preserve"> </w:t>
            </w:r>
            <w:r>
              <w:rPr>
                <w:spacing w:val="-6"/>
                <w:sz w:val="26"/>
                <w:szCs w:val="26"/>
              </w:rPr>
              <w:t>thông</w:t>
            </w:r>
            <w:r>
              <w:rPr>
                <w:spacing w:val="-17"/>
                <w:sz w:val="26"/>
                <w:szCs w:val="26"/>
              </w:rPr>
              <w:t xml:space="preserve"> </w:t>
            </w:r>
            <w:r>
              <w:rPr>
                <w:spacing w:val="-6"/>
                <w:sz w:val="26"/>
                <w:szCs w:val="26"/>
              </w:rPr>
              <w:t>tin</w:t>
            </w:r>
            <w:r>
              <w:rPr>
                <w:spacing w:val="-18"/>
                <w:sz w:val="26"/>
                <w:szCs w:val="26"/>
              </w:rPr>
              <w:t xml:space="preserve"> </w:t>
            </w:r>
            <w:r>
              <w:rPr>
                <w:spacing w:val="-6"/>
                <w:sz w:val="26"/>
                <w:szCs w:val="26"/>
              </w:rPr>
              <w:t>từ</w:t>
            </w:r>
            <w:r>
              <w:rPr>
                <w:spacing w:val="-18"/>
                <w:sz w:val="26"/>
                <w:szCs w:val="26"/>
              </w:rPr>
              <w:t xml:space="preserve"> </w:t>
            </w:r>
            <w:r>
              <w:rPr>
                <w:spacing w:val="-6"/>
                <w:sz w:val="26"/>
                <w:szCs w:val="26"/>
              </w:rPr>
              <w:t>nhiều</w:t>
            </w:r>
            <w:r>
              <w:rPr>
                <w:spacing w:val="-16"/>
                <w:sz w:val="26"/>
                <w:szCs w:val="26"/>
              </w:rPr>
              <w:t xml:space="preserve"> </w:t>
            </w:r>
            <w:r>
              <w:rPr>
                <w:spacing w:val="-6"/>
                <w:sz w:val="26"/>
                <w:szCs w:val="26"/>
              </w:rPr>
              <w:t>chi</w:t>
            </w:r>
            <w:r>
              <w:rPr>
                <w:spacing w:val="-18"/>
                <w:sz w:val="26"/>
                <w:szCs w:val="26"/>
              </w:rPr>
              <w:t xml:space="preserve"> </w:t>
            </w:r>
            <w:r>
              <w:rPr>
                <w:spacing w:val="-6"/>
                <w:sz w:val="26"/>
                <w:szCs w:val="26"/>
              </w:rPr>
              <w:t>tiết,</w:t>
            </w:r>
            <w:r>
              <w:rPr>
                <w:spacing w:val="-17"/>
                <w:sz w:val="26"/>
                <w:szCs w:val="26"/>
              </w:rPr>
              <w:t xml:space="preserve"> </w:t>
            </w:r>
            <w:r>
              <w:rPr>
                <w:spacing w:val="-6"/>
                <w:sz w:val="26"/>
                <w:szCs w:val="26"/>
              </w:rPr>
              <w:t xml:space="preserve">loại </w:t>
            </w:r>
            <w:r>
              <w:rPr>
                <w:spacing w:val="-4"/>
                <w:sz w:val="26"/>
                <w:szCs w:val="26"/>
              </w:rPr>
              <w:t>trừ</w:t>
            </w:r>
            <w:r>
              <w:rPr>
                <w:spacing w:val="-16"/>
                <w:sz w:val="26"/>
                <w:szCs w:val="26"/>
              </w:rPr>
              <w:t xml:space="preserve"> </w:t>
            </w:r>
            <w:r>
              <w:rPr>
                <w:spacing w:val="-4"/>
                <w:sz w:val="26"/>
                <w:szCs w:val="26"/>
              </w:rPr>
              <w:t>các</w:t>
            </w:r>
            <w:r>
              <w:rPr>
                <w:spacing w:val="-17"/>
                <w:sz w:val="26"/>
                <w:szCs w:val="26"/>
              </w:rPr>
              <w:t xml:space="preserve"> </w:t>
            </w:r>
            <w:r>
              <w:rPr>
                <w:spacing w:val="-4"/>
                <w:sz w:val="26"/>
                <w:szCs w:val="26"/>
              </w:rPr>
              <w:t>chi</w:t>
            </w:r>
            <w:r>
              <w:rPr>
                <w:spacing w:val="-17"/>
                <w:sz w:val="26"/>
                <w:szCs w:val="26"/>
              </w:rPr>
              <w:t xml:space="preserve"> </w:t>
            </w:r>
            <w:r>
              <w:rPr>
                <w:spacing w:val="-4"/>
                <w:sz w:val="26"/>
                <w:szCs w:val="26"/>
              </w:rPr>
              <w:t>tiết</w:t>
            </w:r>
            <w:r>
              <w:rPr>
                <w:spacing w:val="-18"/>
                <w:sz w:val="26"/>
                <w:szCs w:val="26"/>
              </w:rPr>
              <w:t xml:space="preserve"> </w:t>
            </w:r>
            <w:r>
              <w:rPr>
                <w:spacing w:val="-4"/>
                <w:sz w:val="26"/>
                <w:szCs w:val="26"/>
              </w:rPr>
              <w:t>sai</w:t>
            </w:r>
            <w:r>
              <w:rPr>
                <w:spacing w:val="-17"/>
                <w:sz w:val="26"/>
                <w:szCs w:val="26"/>
              </w:rPr>
              <w:t xml:space="preserve"> </w:t>
            </w:r>
            <w:r>
              <w:rPr>
                <w:spacing w:val="-4"/>
                <w:sz w:val="26"/>
                <w:szCs w:val="26"/>
              </w:rPr>
              <w:t>để</w:t>
            </w:r>
            <w:r>
              <w:rPr>
                <w:spacing w:val="-19"/>
                <w:sz w:val="26"/>
                <w:szCs w:val="26"/>
              </w:rPr>
              <w:t xml:space="preserve"> </w:t>
            </w:r>
            <w:r>
              <w:rPr>
                <w:spacing w:val="-4"/>
                <w:sz w:val="26"/>
                <w:szCs w:val="26"/>
              </w:rPr>
              <w:t>tìm</w:t>
            </w:r>
            <w:r>
              <w:rPr>
                <w:spacing w:val="-15"/>
                <w:sz w:val="26"/>
                <w:szCs w:val="26"/>
              </w:rPr>
              <w:t xml:space="preserve"> </w:t>
            </w:r>
            <w:r>
              <w:rPr>
                <w:spacing w:val="-4"/>
                <w:sz w:val="26"/>
                <w:szCs w:val="26"/>
              </w:rPr>
              <w:t>câu</w:t>
            </w:r>
            <w:r>
              <w:rPr>
                <w:spacing w:val="-15"/>
                <w:sz w:val="26"/>
                <w:szCs w:val="26"/>
              </w:rPr>
              <w:t xml:space="preserve"> </w:t>
            </w:r>
            <w:r>
              <w:rPr>
                <w:spacing w:val="-4"/>
                <w:sz w:val="26"/>
                <w:szCs w:val="26"/>
              </w:rPr>
              <w:t>trả</w:t>
            </w:r>
            <w:r>
              <w:rPr>
                <w:spacing w:val="-19"/>
                <w:sz w:val="26"/>
                <w:szCs w:val="26"/>
              </w:rPr>
              <w:t xml:space="preserve"> </w:t>
            </w:r>
            <w:r>
              <w:rPr>
                <w:spacing w:val="-4"/>
                <w:sz w:val="26"/>
                <w:szCs w:val="26"/>
              </w:rPr>
              <w:t>lời</w:t>
            </w:r>
            <w:r>
              <w:rPr>
                <w:spacing w:val="-17"/>
                <w:sz w:val="26"/>
                <w:szCs w:val="26"/>
              </w:rPr>
              <w:t xml:space="preserve"> </w:t>
            </w:r>
            <w:r>
              <w:rPr>
                <w:spacing w:val="-4"/>
                <w:sz w:val="26"/>
                <w:szCs w:val="26"/>
              </w:rPr>
              <w:t>đúng.</w:t>
            </w:r>
          </w:p>
        </w:tc>
        <w:tc>
          <w:tcPr>
            <w:tcW w:w="709" w:type="dxa"/>
            <w:noWrap w:val="0"/>
            <w:vAlign w:val="top"/>
          </w:tcPr>
          <w:p w14:paraId="4D6D6166">
            <w:pPr>
              <w:pStyle w:val="249"/>
              <w:spacing w:before="138"/>
              <w:ind w:left="113" w:right="106"/>
              <w:jc w:val="center"/>
              <w:rPr>
                <w:spacing w:val="-10"/>
                <w:sz w:val="26"/>
                <w:szCs w:val="26"/>
              </w:rPr>
            </w:pPr>
          </w:p>
        </w:tc>
        <w:tc>
          <w:tcPr>
            <w:tcW w:w="567" w:type="dxa"/>
            <w:noWrap w:val="0"/>
            <w:vAlign w:val="top"/>
          </w:tcPr>
          <w:p w14:paraId="4477CE3E">
            <w:pPr>
              <w:pStyle w:val="249"/>
              <w:spacing w:before="138"/>
              <w:ind w:left="113" w:right="106"/>
              <w:jc w:val="center"/>
              <w:rPr>
                <w:spacing w:val="-10"/>
                <w:sz w:val="26"/>
                <w:szCs w:val="26"/>
              </w:rPr>
            </w:pPr>
          </w:p>
        </w:tc>
        <w:tc>
          <w:tcPr>
            <w:tcW w:w="567" w:type="dxa"/>
            <w:noWrap w:val="0"/>
            <w:vAlign w:val="top"/>
          </w:tcPr>
          <w:p w14:paraId="3ABA55DF">
            <w:pPr>
              <w:pStyle w:val="249"/>
              <w:spacing w:before="138"/>
              <w:ind w:left="113" w:right="106"/>
              <w:jc w:val="center"/>
              <w:rPr>
                <w:spacing w:val="-10"/>
                <w:sz w:val="26"/>
                <w:szCs w:val="26"/>
              </w:rPr>
            </w:pPr>
          </w:p>
        </w:tc>
        <w:tc>
          <w:tcPr>
            <w:tcW w:w="567" w:type="dxa"/>
            <w:noWrap w:val="0"/>
            <w:vAlign w:val="top"/>
          </w:tcPr>
          <w:p w14:paraId="1797B52F">
            <w:pPr>
              <w:pStyle w:val="249"/>
              <w:spacing w:before="138"/>
              <w:ind w:left="113" w:right="106"/>
              <w:jc w:val="center"/>
              <w:rPr>
                <w:spacing w:val="-10"/>
                <w:sz w:val="26"/>
                <w:szCs w:val="26"/>
              </w:rPr>
            </w:pPr>
          </w:p>
        </w:tc>
        <w:tc>
          <w:tcPr>
            <w:tcW w:w="709" w:type="dxa"/>
            <w:noWrap w:val="0"/>
            <w:vAlign w:val="top"/>
          </w:tcPr>
          <w:p w14:paraId="2D911F02">
            <w:pPr>
              <w:pStyle w:val="249"/>
              <w:spacing w:before="138"/>
              <w:ind w:left="113" w:right="106"/>
              <w:jc w:val="center"/>
              <w:rPr>
                <w:spacing w:val="-10"/>
                <w:sz w:val="26"/>
                <w:szCs w:val="26"/>
              </w:rPr>
            </w:pPr>
          </w:p>
          <w:p w14:paraId="4B8A789B">
            <w:pPr>
              <w:pStyle w:val="249"/>
              <w:spacing w:before="138"/>
              <w:ind w:left="113" w:right="106"/>
              <w:jc w:val="center"/>
              <w:rPr>
                <w:spacing w:val="-10"/>
                <w:sz w:val="26"/>
                <w:szCs w:val="26"/>
              </w:rPr>
            </w:pPr>
          </w:p>
        </w:tc>
        <w:tc>
          <w:tcPr>
            <w:tcW w:w="567" w:type="dxa"/>
            <w:noWrap w:val="0"/>
            <w:vAlign w:val="top"/>
          </w:tcPr>
          <w:p w14:paraId="5A4C8C1B">
            <w:pPr>
              <w:pStyle w:val="249"/>
              <w:spacing w:before="138"/>
              <w:ind w:left="113" w:right="106"/>
              <w:jc w:val="center"/>
              <w:rPr>
                <w:spacing w:val="-10"/>
                <w:sz w:val="26"/>
                <w:szCs w:val="26"/>
              </w:rPr>
            </w:pPr>
          </w:p>
        </w:tc>
        <w:tc>
          <w:tcPr>
            <w:tcW w:w="567" w:type="dxa"/>
            <w:noWrap w:val="0"/>
            <w:vAlign w:val="top"/>
          </w:tcPr>
          <w:p w14:paraId="3A66B2BE">
            <w:pPr>
              <w:pStyle w:val="249"/>
              <w:spacing w:before="138"/>
              <w:ind w:left="113" w:right="106"/>
              <w:jc w:val="center"/>
              <w:rPr>
                <w:spacing w:val="-10"/>
                <w:sz w:val="26"/>
                <w:szCs w:val="26"/>
              </w:rPr>
            </w:pPr>
          </w:p>
        </w:tc>
        <w:tc>
          <w:tcPr>
            <w:tcW w:w="708" w:type="dxa"/>
            <w:noWrap w:val="0"/>
            <w:vAlign w:val="top"/>
          </w:tcPr>
          <w:p w14:paraId="38654955">
            <w:pPr>
              <w:pStyle w:val="249"/>
              <w:spacing w:before="138"/>
              <w:ind w:left="113" w:right="106"/>
              <w:jc w:val="center"/>
              <w:rPr>
                <w:spacing w:val="-10"/>
                <w:sz w:val="26"/>
                <w:szCs w:val="26"/>
              </w:rPr>
            </w:pPr>
          </w:p>
        </w:tc>
        <w:tc>
          <w:tcPr>
            <w:tcW w:w="567" w:type="dxa"/>
            <w:noWrap w:val="0"/>
            <w:vAlign w:val="center"/>
          </w:tcPr>
          <w:p w14:paraId="6EE6A1CC">
            <w:pPr>
              <w:pStyle w:val="249"/>
              <w:spacing w:before="138"/>
              <w:ind w:left="113" w:right="106"/>
              <w:jc w:val="center"/>
              <w:rPr>
                <w:spacing w:val="-10"/>
                <w:sz w:val="26"/>
                <w:szCs w:val="26"/>
              </w:rPr>
            </w:pPr>
          </w:p>
        </w:tc>
        <w:tc>
          <w:tcPr>
            <w:tcW w:w="536" w:type="dxa"/>
            <w:noWrap w:val="0"/>
            <w:vAlign w:val="top"/>
          </w:tcPr>
          <w:p w14:paraId="40BDD45B">
            <w:pPr>
              <w:pStyle w:val="249"/>
              <w:rPr>
                <w:sz w:val="26"/>
                <w:szCs w:val="26"/>
              </w:rPr>
            </w:pPr>
          </w:p>
        </w:tc>
      </w:tr>
      <w:tr w14:paraId="619532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572" w:type="dxa"/>
            <w:vMerge w:val="continue"/>
            <w:tcBorders>
              <w:top w:val="nil"/>
            </w:tcBorders>
            <w:noWrap w:val="0"/>
            <w:vAlign w:val="top"/>
          </w:tcPr>
          <w:p w14:paraId="3FA6F941">
            <w:pPr>
              <w:rPr>
                <w:rFonts w:ascii="Times New Roman" w:hAnsi="Times New Roman"/>
                <w:sz w:val="26"/>
                <w:szCs w:val="26"/>
                <w:lang w:val="vi"/>
              </w:rPr>
            </w:pPr>
          </w:p>
        </w:tc>
        <w:tc>
          <w:tcPr>
            <w:tcW w:w="1618" w:type="dxa"/>
            <w:vMerge w:val="continue"/>
            <w:tcBorders>
              <w:top w:val="nil"/>
            </w:tcBorders>
            <w:noWrap w:val="0"/>
            <w:vAlign w:val="top"/>
          </w:tcPr>
          <w:p w14:paraId="3C460E00">
            <w:pPr>
              <w:rPr>
                <w:rFonts w:ascii="Times New Roman" w:hAnsi="Times New Roman"/>
                <w:sz w:val="26"/>
                <w:szCs w:val="26"/>
                <w:lang w:val="vi"/>
              </w:rPr>
            </w:pPr>
          </w:p>
        </w:tc>
        <w:tc>
          <w:tcPr>
            <w:tcW w:w="2904" w:type="dxa"/>
            <w:vMerge w:val="restart"/>
            <w:noWrap w:val="0"/>
            <w:vAlign w:val="top"/>
          </w:tcPr>
          <w:p w14:paraId="74863833">
            <w:pPr>
              <w:pStyle w:val="249"/>
              <w:spacing w:line="275" w:lineRule="exact"/>
              <w:ind w:left="11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  <w:r>
              <w:rPr>
                <w:spacing w:val="-1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Nghe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một đoạn</w:t>
            </w:r>
            <w:r>
              <w:rPr>
                <w:spacing w:val="-1"/>
                <w:sz w:val="26"/>
                <w:szCs w:val="26"/>
              </w:rPr>
              <w:t xml:space="preserve"> hội thoại</w:t>
            </w:r>
            <w:r>
              <w:rPr>
                <w:spacing w:val="-3"/>
                <w:sz w:val="26"/>
                <w:szCs w:val="26"/>
              </w:rPr>
              <w:t>. Khoanh tròn đáp án đúng( A, B, C</w:t>
            </w:r>
            <w:r>
              <w:rPr>
                <w:rFonts w:hint="default"/>
                <w:spacing w:val="-3"/>
                <w:sz w:val="26"/>
                <w:szCs w:val="26"/>
                <w:lang w:val="vi-VN"/>
              </w:rPr>
              <w:t>, D</w:t>
            </w:r>
            <w:r>
              <w:rPr>
                <w:spacing w:val="-3"/>
                <w:sz w:val="26"/>
                <w:szCs w:val="26"/>
              </w:rPr>
              <w:t>). Các câu hỏi liên quan chủ đề:</w:t>
            </w:r>
          </w:p>
          <w:p w14:paraId="6F1595D5">
            <w:pPr>
              <w:pStyle w:val="249"/>
              <w:ind w:left="114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Life in the countryside</w:t>
            </w:r>
          </w:p>
        </w:tc>
        <w:tc>
          <w:tcPr>
            <w:tcW w:w="4252" w:type="dxa"/>
            <w:noWrap w:val="0"/>
            <w:vAlign w:val="top"/>
          </w:tcPr>
          <w:p w14:paraId="108DAAD3">
            <w:pPr>
              <w:pStyle w:val="249"/>
              <w:spacing w:line="275" w:lineRule="exact"/>
              <w:ind w:left="11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Nhận</w:t>
            </w:r>
            <w:r>
              <w:rPr>
                <w:b/>
                <w:spacing w:val="-2"/>
                <w:sz w:val="26"/>
                <w:szCs w:val="26"/>
              </w:rPr>
              <w:t xml:space="preserve"> biết:</w:t>
            </w:r>
          </w:p>
          <w:p w14:paraId="6969EC46">
            <w:pPr>
              <w:pStyle w:val="249"/>
              <w:spacing w:line="257" w:lineRule="exact"/>
              <w:ind w:left="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Nghe</w:t>
            </w:r>
            <w:r>
              <w:rPr>
                <w:spacing w:val="-4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lấy</w:t>
            </w:r>
            <w:r>
              <w:rPr>
                <w:spacing w:val="-9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thông</w:t>
            </w:r>
            <w:r>
              <w:rPr>
                <w:spacing w:val="-6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tin</w:t>
            </w:r>
            <w:r>
              <w:rPr>
                <w:spacing w:val="-3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chi</w:t>
            </w:r>
            <w:r>
              <w:rPr>
                <w:spacing w:val="-4"/>
                <w:sz w:val="26"/>
                <w:szCs w:val="26"/>
              </w:rPr>
              <w:t xml:space="preserve"> </w:t>
            </w:r>
            <w:r>
              <w:rPr>
                <w:spacing w:val="-2"/>
                <w:sz w:val="26"/>
                <w:szCs w:val="26"/>
              </w:rPr>
              <w:t>tiết.</w:t>
            </w:r>
          </w:p>
        </w:tc>
        <w:tc>
          <w:tcPr>
            <w:tcW w:w="709" w:type="dxa"/>
            <w:noWrap w:val="0"/>
            <w:vAlign w:val="top"/>
          </w:tcPr>
          <w:p w14:paraId="61939FBC">
            <w:pPr>
              <w:pStyle w:val="249"/>
              <w:spacing w:before="138"/>
              <w:ind w:left="113" w:right="106"/>
              <w:jc w:val="center"/>
              <w:rPr>
                <w:rFonts w:hint="default"/>
                <w:spacing w:val="-10"/>
                <w:sz w:val="26"/>
                <w:szCs w:val="26"/>
                <w:lang w:val="vi-VN"/>
              </w:rPr>
            </w:pPr>
            <w:r>
              <w:rPr>
                <w:rFonts w:hint="default"/>
                <w:spacing w:val="-10"/>
                <w:sz w:val="26"/>
                <w:szCs w:val="26"/>
                <w:lang w:val="vi-VN"/>
              </w:rPr>
              <w:t>4</w:t>
            </w:r>
          </w:p>
        </w:tc>
        <w:tc>
          <w:tcPr>
            <w:tcW w:w="567" w:type="dxa"/>
            <w:noWrap w:val="0"/>
            <w:vAlign w:val="top"/>
          </w:tcPr>
          <w:p w14:paraId="376BE9C0">
            <w:pPr>
              <w:pStyle w:val="249"/>
              <w:rPr>
                <w:spacing w:val="-10"/>
                <w:sz w:val="26"/>
                <w:szCs w:val="26"/>
                <w:lang w:val="en-US"/>
              </w:rPr>
            </w:pPr>
            <w:r>
              <w:rPr>
                <w:spacing w:val="-10"/>
                <w:sz w:val="26"/>
                <w:szCs w:val="26"/>
                <w:lang w:val="en-US"/>
              </w:rPr>
              <w:t xml:space="preserve">   </w:t>
            </w:r>
          </w:p>
          <w:p w14:paraId="53772C4E">
            <w:pPr>
              <w:pStyle w:val="249"/>
              <w:rPr>
                <w:spacing w:val="-10"/>
                <w:sz w:val="26"/>
                <w:szCs w:val="26"/>
                <w:lang w:val="en-US"/>
              </w:rPr>
            </w:pPr>
          </w:p>
        </w:tc>
        <w:tc>
          <w:tcPr>
            <w:tcW w:w="567" w:type="dxa"/>
            <w:noWrap w:val="0"/>
            <w:vAlign w:val="top"/>
          </w:tcPr>
          <w:p w14:paraId="5637E760">
            <w:pPr>
              <w:pStyle w:val="249"/>
              <w:rPr>
                <w:spacing w:val="-10"/>
                <w:sz w:val="26"/>
                <w:szCs w:val="26"/>
                <w:lang w:val="en-US"/>
              </w:rPr>
            </w:pPr>
          </w:p>
        </w:tc>
        <w:tc>
          <w:tcPr>
            <w:tcW w:w="567" w:type="dxa"/>
            <w:noWrap w:val="0"/>
            <w:vAlign w:val="top"/>
          </w:tcPr>
          <w:p w14:paraId="045BA0AF">
            <w:pPr>
              <w:pStyle w:val="249"/>
              <w:rPr>
                <w:spacing w:val="-10"/>
                <w:sz w:val="26"/>
                <w:szCs w:val="26"/>
                <w:lang w:val="en-US"/>
              </w:rPr>
            </w:pPr>
          </w:p>
        </w:tc>
        <w:tc>
          <w:tcPr>
            <w:tcW w:w="709" w:type="dxa"/>
            <w:noWrap w:val="0"/>
            <w:vAlign w:val="top"/>
          </w:tcPr>
          <w:p w14:paraId="743737BF">
            <w:pPr>
              <w:pStyle w:val="249"/>
              <w:rPr>
                <w:spacing w:val="-10"/>
                <w:sz w:val="26"/>
                <w:szCs w:val="26"/>
                <w:lang w:val="en-US"/>
              </w:rPr>
            </w:pPr>
          </w:p>
        </w:tc>
        <w:tc>
          <w:tcPr>
            <w:tcW w:w="567" w:type="dxa"/>
            <w:noWrap w:val="0"/>
            <w:vAlign w:val="top"/>
          </w:tcPr>
          <w:p w14:paraId="6C0803F6">
            <w:pPr>
              <w:pStyle w:val="249"/>
              <w:rPr>
                <w:spacing w:val="-10"/>
                <w:sz w:val="26"/>
                <w:szCs w:val="26"/>
                <w:lang w:val="en-US"/>
              </w:rPr>
            </w:pPr>
          </w:p>
        </w:tc>
        <w:tc>
          <w:tcPr>
            <w:tcW w:w="567" w:type="dxa"/>
            <w:noWrap w:val="0"/>
            <w:vAlign w:val="top"/>
          </w:tcPr>
          <w:p w14:paraId="69616F20">
            <w:pPr>
              <w:pStyle w:val="249"/>
              <w:rPr>
                <w:spacing w:val="-10"/>
                <w:sz w:val="26"/>
                <w:szCs w:val="26"/>
                <w:lang w:val="en-US"/>
              </w:rPr>
            </w:pPr>
          </w:p>
        </w:tc>
        <w:tc>
          <w:tcPr>
            <w:tcW w:w="708" w:type="dxa"/>
            <w:noWrap w:val="0"/>
            <w:vAlign w:val="top"/>
          </w:tcPr>
          <w:p w14:paraId="7805279B">
            <w:pPr>
              <w:pStyle w:val="249"/>
              <w:rPr>
                <w:spacing w:val="-10"/>
                <w:sz w:val="26"/>
                <w:szCs w:val="26"/>
                <w:lang w:val="en-US"/>
              </w:rPr>
            </w:pPr>
          </w:p>
        </w:tc>
        <w:tc>
          <w:tcPr>
            <w:tcW w:w="567" w:type="dxa"/>
            <w:noWrap w:val="0"/>
            <w:vAlign w:val="top"/>
          </w:tcPr>
          <w:p w14:paraId="01E5E2DF">
            <w:pPr>
              <w:pStyle w:val="249"/>
              <w:spacing w:before="138"/>
              <w:ind w:left="95" w:right="128"/>
              <w:jc w:val="center"/>
              <w:rPr>
                <w:rFonts w:hint="default"/>
                <w:spacing w:val="-10"/>
                <w:sz w:val="26"/>
                <w:szCs w:val="26"/>
                <w:lang w:val="vi-VN"/>
              </w:rPr>
            </w:pPr>
            <w:r>
              <w:rPr>
                <w:rFonts w:hint="default"/>
                <w:spacing w:val="-10"/>
                <w:sz w:val="26"/>
                <w:szCs w:val="26"/>
                <w:lang w:val="vi-VN"/>
              </w:rPr>
              <w:t>4</w:t>
            </w:r>
          </w:p>
        </w:tc>
        <w:tc>
          <w:tcPr>
            <w:tcW w:w="536" w:type="dxa"/>
            <w:noWrap w:val="0"/>
            <w:vAlign w:val="top"/>
          </w:tcPr>
          <w:p w14:paraId="1FAEBB51">
            <w:pPr>
              <w:pStyle w:val="249"/>
              <w:jc w:val="center"/>
              <w:rPr>
                <w:sz w:val="26"/>
                <w:szCs w:val="26"/>
                <w:lang w:val="en-US"/>
              </w:rPr>
            </w:pPr>
          </w:p>
        </w:tc>
      </w:tr>
      <w:tr w14:paraId="64A243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572" w:type="dxa"/>
            <w:vMerge w:val="continue"/>
            <w:tcBorders>
              <w:top w:val="nil"/>
            </w:tcBorders>
            <w:noWrap w:val="0"/>
            <w:vAlign w:val="top"/>
          </w:tcPr>
          <w:p w14:paraId="5037EE2C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18" w:type="dxa"/>
            <w:vMerge w:val="continue"/>
            <w:tcBorders>
              <w:top w:val="nil"/>
            </w:tcBorders>
            <w:noWrap w:val="0"/>
            <w:vAlign w:val="top"/>
          </w:tcPr>
          <w:p w14:paraId="788AC0F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04" w:type="dxa"/>
            <w:vMerge w:val="continue"/>
            <w:tcBorders>
              <w:top w:val="nil"/>
            </w:tcBorders>
            <w:noWrap w:val="0"/>
            <w:vAlign w:val="top"/>
          </w:tcPr>
          <w:p w14:paraId="2C8E4AA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52" w:type="dxa"/>
            <w:noWrap w:val="0"/>
            <w:vAlign w:val="top"/>
          </w:tcPr>
          <w:p w14:paraId="0EF18A0B">
            <w:pPr>
              <w:pStyle w:val="249"/>
              <w:spacing w:line="275" w:lineRule="exact"/>
              <w:ind w:left="11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Thông </w:t>
            </w:r>
            <w:r>
              <w:rPr>
                <w:b/>
                <w:spacing w:val="-2"/>
                <w:sz w:val="26"/>
                <w:szCs w:val="26"/>
              </w:rPr>
              <w:t>hiểu:</w:t>
            </w:r>
          </w:p>
          <w:p w14:paraId="3925E063">
            <w:pPr>
              <w:pStyle w:val="249"/>
              <w:ind w:left="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>
              <w:rPr>
                <w:spacing w:val="-6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Hiểu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nội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dung</w:t>
            </w:r>
            <w:r>
              <w:rPr>
                <w:spacing w:val="-7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chính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của</w:t>
            </w:r>
            <w:r>
              <w:rPr>
                <w:spacing w:val="-6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đoạn</w:t>
            </w:r>
            <w:r>
              <w:rPr>
                <w:spacing w:val="-4"/>
                <w:sz w:val="26"/>
                <w:szCs w:val="26"/>
              </w:rPr>
              <w:t xml:space="preserve"> </w:t>
            </w:r>
            <w:r>
              <w:rPr>
                <w:spacing w:val="-5"/>
                <w:sz w:val="26"/>
                <w:szCs w:val="26"/>
              </w:rPr>
              <w:t>độc</w:t>
            </w:r>
          </w:p>
          <w:p w14:paraId="2D6BEC4D">
            <w:pPr>
              <w:pStyle w:val="249"/>
              <w:spacing w:line="257" w:lineRule="exact"/>
              <w:ind w:left="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thoại/</w:t>
            </w:r>
            <w:r>
              <w:rPr>
                <w:spacing w:val="-1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hội</w:t>
            </w:r>
            <w:r>
              <w:rPr>
                <w:spacing w:val="1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thoại để</w:t>
            </w:r>
            <w:r>
              <w:rPr>
                <w:spacing w:val="-1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tìm</w:t>
            </w:r>
            <w:r>
              <w:rPr>
                <w:spacing w:val="-1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câu trả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lời </w:t>
            </w:r>
            <w:r>
              <w:rPr>
                <w:spacing w:val="-2"/>
                <w:sz w:val="26"/>
                <w:szCs w:val="26"/>
              </w:rPr>
              <w:t>đúng.</w:t>
            </w:r>
          </w:p>
        </w:tc>
        <w:tc>
          <w:tcPr>
            <w:tcW w:w="709" w:type="dxa"/>
            <w:noWrap w:val="0"/>
            <w:vAlign w:val="top"/>
          </w:tcPr>
          <w:p w14:paraId="5E169DA0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67" w:type="dxa"/>
            <w:noWrap w:val="0"/>
            <w:vAlign w:val="top"/>
          </w:tcPr>
          <w:p w14:paraId="3ABB6FFF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67" w:type="dxa"/>
            <w:noWrap w:val="0"/>
            <w:vAlign w:val="top"/>
          </w:tcPr>
          <w:p w14:paraId="6058E2AD">
            <w:pPr>
              <w:pStyle w:val="249"/>
              <w:spacing w:before="10"/>
              <w:rPr>
                <w:b/>
                <w:sz w:val="26"/>
                <w:szCs w:val="26"/>
              </w:rPr>
            </w:pPr>
          </w:p>
          <w:p w14:paraId="7EB1251C">
            <w:pPr>
              <w:pStyle w:val="249"/>
              <w:ind w:left="114" w:right="115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1</w:t>
            </w:r>
          </w:p>
        </w:tc>
        <w:tc>
          <w:tcPr>
            <w:tcW w:w="567" w:type="dxa"/>
            <w:noWrap w:val="0"/>
            <w:vAlign w:val="top"/>
          </w:tcPr>
          <w:p w14:paraId="2BBDE821">
            <w:pPr>
              <w:pStyle w:val="249"/>
              <w:rPr>
                <w:sz w:val="26"/>
                <w:szCs w:val="26"/>
                <w:lang w:val="en-US"/>
              </w:rPr>
            </w:pPr>
          </w:p>
          <w:p w14:paraId="32649AD9">
            <w:pPr>
              <w:pStyle w:val="249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709" w:type="dxa"/>
            <w:noWrap w:val="0"/>
            <w:vAlign w:val="top"/>
          </w:tcPr>
          <w:p w14:paraId="11068BC8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67" w:type="dxa"/>
            <w:noWrap w:val="0"/>
            <w:vAlign w:val="top"/>
          </w:tcPr>
          <w:p w14:paraId="32B1E8BD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67" w:type="dxa"/>
            <w:noWrap w:val="0"/>
            <w:vAlign w:val="top"/>
          </w:tcPr>
          <w:p w14:paraId="4BAAA01F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708" w:type="dxa"/>
            <w:noWrap w:val="0"/>
            <w:vAlign w:val="top"/>
          </w:tcPr>
          <w:p w14:paraId="21507E23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67" w:type="dxa"/>
            <w:noWrap w:val="0"/>
            <w:vAlign w:val="top"/>
          </w:tcPr>
          <w:p w14:paraId="1D86DAF6">
            <w:pPr>
              <w:pStyle w:val="249"/>
              <w:spacing w:before="10"/>
              <w:rPr>
                <w:b/>
                <w:sz w:val="26"/>
                <w:szCs w:val="26"/>
              </w:rPr>
            </w:pPr>
          </w:p>
          <w:p w14:paraId="60CF1BBD">
            <w:pPr>
              <w:pStyle w:val="249"/>
              <w:ind w:left="95" w:right="128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pacing w:val="-10"/>
                <w:sz w:val="26"/>
                <w:szCs w:val="26"/>
                <w:lang w:val="vi-VN"/>
              </w:rPr>
              <w:t>1</w:t>
            </w:r>
          </w:p>
        </w:tc>
        <w:tc>
          <w:tcPr>
            <w:tcW w:w="536" w:type="dxa"/>
            <w:noWrap w:val="0"/>
            <w:vAlign w:val="top"/>
          </w:tcPr>
          <w:p w14:paraId="25FDBF18">
            <w:pPr>
              <w:pStyle w:val="249"/>
              <w:rPr>
                <w:sz w:val="26"/>
                <w:szCs w:val="26"/>
                <w:lang w:val="en-US"/>
              </w:rPr>
            </w:pPr>
          </w:p>
          <w:p w14:paraId="323E3D14">
            <w:pPr>
              <w:pStyle w:val="249"/>
              <w:jc w:val="center"/>
              <w:rPr>
                <w:sz w:val="26"/>
                <w:szCs w:val="26"/>
                <w:lang w:val="en-US"/>
              </w:rPr>
            </w:pPr>
          </w:p>
        </w:tc>
      </w:tr>
      <w:tr w14:paraId="08D946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7" w:hRule="atLeast"/>
        </w:trPr>
        <w:tc>
          <w:tcPr>
            <w:tcW w:w="572" w:type="dxa"/>
            <w:vMerge w:val="continue"/>
            <w:tcBorders>
              <w:top w:val="nil"/>
            </w:tcBorders>
            <w:noWrap w:val="0"/>
            <w:vAlign w:val="top"/>
          </w:tcPr>
          <w:p w14:paraId="0FEC762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18" w:type="dxa"/>
            <w:vMerge w:val="continue"/>
            <w:tcBorders>
              <w:top w:val="nil"/>
            </w:tcBorders>
            <w:noWrap w:val="0"/>
            <w:vAlign w:val="top"/>
          </w:tcPr>
          <w:p w14:paraId="784789B6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04" w:type="dxa"/>
            <w:vMerge w:val="continue"/>
            <w:tcBorders>
              <w:top w:val="nil"/>
            </w:tcBorders>
            <w:noWrap w:val="0"/>
            <w:vAlign w:val="top"/>
          </w:tcPr>
          <w:p w14:paraId="2108D01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52" w:type="dxa"/>
            <w:noWrap w:val="0"/>
            <w:vAlign w:val="top"/>
          </w:tcPr>
          <w:p w14:paraId="7D273E7B">
            <w:pPr>
              <w:pStyle w:val="249"/>
              <w:spacing w:line="275" w:lineRule="exact"/>
              <w:ind w:left="11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Vận</w:t>
            </w:r>
            <w:r>
              <w:rPr>
                <w:b/>
                <w:spacing w:val="-5"/>
                <w:sz w:val="26"/>
                <w:szCs w:val="26"/>
              </w:rPr>
              <w:t xml:space="preserve"> </w:t>
            </w:r>
            <w:r>
              <w:rPr>
                <w:b/>
                <w:spacing w:val="-2"/>
                <w:sz w:val="26"/>
                <w:szCs w:val="26"/>
              </w:rPr>
              <w:t>dụng:</w:t>
            </w:r>
          </w:p>
          <w:p w14:paraId="53C9EB43">
            <w:pPr>
              <w:pStyle w:val="249"/>
              <w:numPr>
                <w:ilvl w:val="0"/>
                <w:numId w:val="12"/>
              </w:numPr>
              <w:tabs>
                <w:tab w:val="left" w:pos="253"/>
              </w:tabs>
              <w:ind w:right="517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Nắm</w:t>
            </w:r>
            <w:r>
              <w:rPr>
                <w:spacing w:val="-6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được</w:t>
            </w:r>
            <w:r>
              <w:rPr>
                <w:spacing w:val="-3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ý</w:t>
            </w:r>
            <w:r>
              <w:rPr>
                <w:spacing w:val="-9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chính</w:t>
            </w:r>
            <w:r>
              <w:rPr>
                <w:spacing w:val="-6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của</w:t>
            </w:r>
            <w:r>
              <w:rPr>
                <w:spacing w:val="-6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bài</w:t>
            </w:r>
            <w:r>
              <w:rPr>
                <w:spacing w:val="-6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nghe</w:t>
            </w:r>
            <w:r>
              <w:rPr>
                <w:spacing w:val="-7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để đưa ra câu trả lời phù hợp.</w:t>
            </w:r>
          </w:p>
          <w:p w14:paraId="4F23D91E">
            <w:pPr>
              <w:pStyle w:val="249"/>
              <w:numPr>
                <w:ilvl w:val="0"/>
                <w:numId w:val="12"/>
              </w:numPr>
              <w:tabs>
                <w:tab w:val="left" w:pos="239"/>
              </w:tabs>
              <w:ind w:right="297" w:firstLine="0"/>
              <w:rPr>
                <w:sz w:val="26"/>
                <w:szCs w:val="26"/>
              </w:rPr>
            </w:pPr>
            <w:r>
              <w:rPr>
                <w:spacing w:val="-6"/>
                <w:sz w:val="26"/>
                <w:szCs w:val="26"/>
              </w:rPr>
              <w:t>Tổng</w:t>
            </w:r>
            <w:r>
              <w:rPr>
                <w:spacing w:val="-18"/>
                <w:sz w:val="26"/>
                <w:szCs w:val="26"/>
              </w:rPr>
              <w:t xml:space="preserve"> </w:t>
            </w:r>
            <w:r>
              <w:rPr>
                <w:spacing w:val="-6"/>
                <w:sz w:val="26"/>
                <w:szCs w:val="26"/>
              </w:rPr>
              <w:t>hợp</w:t>
            </w:r>
            <w:r>
              <w:rPr>
                <w:spacing w:val="-18"/>
                <w:sz w:val="26"/>
                <w:szCs w:val="26"/>
              </w:rPr>
              <w:t xml:space="preserve"> </w:t>
            </w:r>
            <w:r>
              <w:rPr>
                <w:spacing w:val="-6"/>
                <w:sz w:val="26"/>
                <w:szCs w:val="26"/>
              </w:rPr>
              <w:t>thông</w:t>
            </w:r>
            <w:r>
              <w:rPr>
                <w:spacing w:val="-17"/>
                <w:sz w:val="26"/>
                <w:szCs w:val="26"/>
              </w:rPr>
              <w:t xml:space="preserve"> </w:t>
            </w:r>
            <w:r>
              <w:rPr>
                <w:spacing w:val="-6"/>
                <w:sz w:val="26"/>
                <w:szCs w:val="26"/>
              </w:rPr>
              <w:t>tin</w:t>
            </w:r>
            <w:r>
              <w:rPr>
                <w:spacing w:val="-18"/>
                <w:sz w:val="26"/>
                <w:szCs w:val="26"/>
              </w:rPr>
              <w:t xml:space="preserve"> </w:t>
            </w:r>
            <w:r>
              <w:rPr>
                <w:spacing w:val="-6"/>
                <w:sz w:val="26"/>
                <w:szCs w:val="26"/>
              </w:rPr>
              <w:t>từ</w:t>
            </w:r>
            <w:r>
              <w:rPr>
                <w:spacing w:val="-18"/>
                <w:sz w:val="26"/>
                <w:szCs w:val="26"/>
              </w:rPr>
              <w:t xml:space="preserve"> </w:t>
            </w:r>
            <w:r>
              <w:rPr>
                <w:spacing w:val="-6"/>
                <w:sz w:val="26"/>
                <w:szCs w:val="26"/>
              </w:rPr>
              <w:t>nhiều</w:t>
            </w:r>
            <w:r>
              <w:rPr>
                <w:spacing w:val="-16"/>
                <w:sz w:val="26"/>
                <w:szCs w:val="26"/>
              </w:rPr>
              <w:t xml:space="preserve"> </w:t>
            </w:r>
            <w:r>
              <w:rPr>
                <w:spacing w:val="-6"/>
                <w:sz w:val="26"/>
                <w:szCs w:val="26"/>
              </w:rPr>
              <w:t>chi</w:t>
            </w:r>
            <w:r>
              <w:rPr>
                <w:spacing w:val="-18"/>
                <w:sz w:val="26"/>
                <w:szCs w:val="26"/>
              </w:rPr>
              <w:t xml:space="preserve"> </w:t>
            </w:r>
            <w:r>
              <w:rPr>
                <w:spacing w:val="-6"/>
                <w:sz w:val="26"/>
                <w:szCs w:val="26"/>
              </w:rPr>
              <w:t>tiết,</w:t>
            </w:r>
            <w:r>
              <w:rPr>
                <w:spacing w:val="-17"/>
                <w:sz w:val="26"/>
                <w:szCs w:val="26"/>
              </w:rPr>
              <w:t xml:space="preserve"> </w:t>
            </w:r>
            <w:r>
              <w:rPr>
                <w:spacing w:val="-6"/>
                <w:sz w:val="26"/>
                <w:szCs w:val="26"/>
              </w:rPr>
              <w:t xml:space="preserve">loại </w:t>
            </w:r>
            <w:r>
              <w:rPr>
                <w:spacing w:val="-4"/>
                <w:sz w:val="26"/>
                <w:szCs w:val="26"/>
              </w:rPr>
              <w:t>trừ</w:t>
            </w:r>
            <w:r>
              <w:rPr>
                <w:spacing w:val="-16"/>
                <w:sz w:val="26"/>
                <w:szCs w:val="26"/>
              </w:rPr>
              <w:t xml:space="preserve"> </w:t>
            </w:r>
            <w:r>
              <w:rPr>
                <w:spacing w:val="-4"/>
                <w:sz w:val="26"/>
                <w:szCs w:val="26"/>
              </w:rPr>
              <w:t>các</w:t>
            </w:r>
            <w:r>
              <w:rPr>
                <w:spacing w:val="-17"/>
                <w:sz w:val="26"/>
                <w:szCs w:val="26"/>
              </w:rPr>
              <w:t xml:space="preserve"> </w:t>
            </w:r>
            <w:r>
              <w:rPr>
                <w:spacing w:val="-4"/>
                <w:sz w:val="26"/>
                <w:szCs w:val="26"/>
              </w:rPr>
              <w:t>chi</w:t>
            </w:r>
            <w:r>
              <w:rPr>
                <w:spacing w:val="-17"/>
                <w:sz w:val="26"/>
                <w:szCs w:val="26"/>
              </w:rPr>
              <w:t xml:space="preserve"> </w:t>
            </w:r>
            <w:r>
              <w:rPr>
                <w:spacing w:val="-4"/>
                <w:sz w:val="26"/>
                <w:szCs w:val="26"/>
              </w:rPr>
              <w:t>tiết</w:t>
            </w:r>
            <w:r>
              <w:rPr>
                <w:spacing w:val="-18"/>
                <w:sz w:val="26"/>
                <w:szCs w:val="26"/>
              </w:rPr>
              <w:t xml:space="preserve"> </w:t>
            </w:r>
            <w:r>
              <w:rPr>
                <w:spacing w:val="-4"/>
                <w:sz w:val="26"/>
                <w:szCs w:val="26"/>
              </w:rPr>
              <w:t>sai</w:t>
            </w:r>
            <w:r>
              <w:rPr>
                <w:spacing w:val="-17"/>
                <w:sz w:val="26"/>
                <w:szCs w:val="26"/>
              </w:rPr>
              <w:t xml:space="preserve"> </w:t>
            </w:r>
            <w:r>
              <w:rPr>
                <w:spacing w:val="-4"/>
                <w:sz w:val="26"/>
                <w:szCs w:val="26"/>
              </w:rPr>
              <w:t>để</w:t>
            </w:r>
            <w:r>
              <w:rPr>
                <w:spacing w:val="-19"/>
                <w:sz w:val="26"/>
                <w:szCs w:val="26"/>
              </w:rPr>
              <w:t xml:space="preserve"> </w:t>
            </w:r>
            <w:r>
              <w:rPr>
                <w:spacing w:val="-4"/>
                <w:sz w:val="26"/>
                <w:szCs w:val="26"/>
              </w:rPr>
              <w:t>tìm</w:t>
            </w:r>
            <w:r>
              <w:rPr>
                <w:spacing w:val="-15"/>
                <w:sz w:val="26"/>
                <w:szCs w:val="26"/>
              </w:rPr>
              <w:t xml:space="preserve"> </w:t>
            </w:r>
            <w:r>
              <w:rPr>
                <w:spacing w:val="-4"/>
                <w:sz w:val="26"/>
                <w:szCs w:val="26"/>
              </w:rPr>
              <w:t>câu</w:t>
            </w:r>
            <w:r>
              <w:rPr>
                <w:spacing w:val="-15"/>
                <w:sz w:val="26"/>
                <w:szCs w:val="26"/>
              </w:rPr>
              <w:t xml:space="preserve"> </w:t>
            </w:r>
            <w:r>
              <w:rPr>
                <w:spacing w:val="-4"/>
                <w:sz w:val="26"/>
                <w:szCs w:val="26"/>
              </w:rPr>
              <w:t>trả</w:t>
            </w:r>
            <w:r>
              <w:rPr>
                <w:spacing w:val="-19"/>
                <w:sz w:val="26"/>
                <w:szCs w:val="26"/>
              </w:rPr>
              <w:t xml:space="preserve"> </w:t>
            </w:r>
            <w:r>
              <w:rPr>
                <w:spacing w:val="-4"/>
                <w:sz w:val="26"/>
                <w:szCs w:val="26"/>
              </w:rPr>
              <w:t>lời</w:t>
            </w:r>
            <w:r>
              <w:rPr>
                <w:spacing w:val="-17"/>
                <w:sz w:val="26"/>
                <w:szCs w:val="26"/>
              </w:rPr>
              <w:t xml:space="preserve"> </w:t>
            </w:r>
            <w:r>
              <w:rPr>
                <w:spacing w:val="-4"/>
                <w:sz w:val="26"/>
                <w:szCs w:val="26"/>
              </w:rPr>
              <w:t>đúng.</w:t>
            </w:r>
          </w:p>
        </w:tc>
        <w:tc>
          <w:tcPr>
            <w:tcW w:w="709" w:type="dxa"/>
            <w:noWrap w:val="0"/>
            <w:vAlign w:val="top"/>
          </w:tcPr>
          <w:p w14:paraId="66473A2A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67" w:type="dxa"/>
            <w:noWrap w:val="0"/>
            <w:vAlign w:val="top"/>
          </w:tcPr>
          <w:p w14:paraId="5A10C54E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67" w:type="dxa"/>
            <w:noWrap w:val="0"/>
            <w:vAlign w:val="top"/>
          </w:tcPr>
          <w:p w14:paraId="497F7774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67" w:type="dxa"/>
            <w:noWrap w:val="0"/>
            <w:vAlign w:val="top"/>
          </w:tcPr>
          <w:p w14:paraId="0CAD6182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709" w:type="dxa"/>
            <w:noWrap w:val="0"/>
            <w:vAlign w:val="top"/>
          </w:tcPr>
          <w:p w14:paraId="250F9911">
            <w:pPr>
              <w:pStyle w:val="249"/>
              <w:rPr>
                <w:b/>
                <w:sz w:val="26"/>
                <w:szCs w:val="26"/>
              </w:rPr>
            </w:pPr>
          </w:p>
          <w:p w14:paraId="1ADAF040">
            <w:pPr>
              <w:pStyle w:val="249"/>
              <w:spacing w:before="6"/>
              <w:rPr>
                <w:b/>
                <w:sz w:val="26"/>
                <w:szCs w:val="26"/>
              </w:rPr>
            </w:pPr>
          </w:p>
          <w:p w14:paraId="6418CF0A">
            <w:pPr>
              <w:pStyle w:val="249"/>
              <w:ind w:left="123" w:right="137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noWrap w:val="0"/>
            <w:vAlign w:val="top"/>
          </w:tcPr>
          <w:p w14:paraId="0E803BD0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67" w:type="dxa"/>
            <w:noWrap w:val="0"/>
            <w:vAlign w:val="top"/>
          </w:tcPr>
          <w:p w14:paraId="044B5B00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708" w:type="dxa"/>
            <w:noWrap w:val="0"/>
            <w:vAlign w:val="top"/>
          </w:tcPr>
          <w:p w14:paraId="0B713934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67" w:type="dxa"/>
            <w:noWrap w:val="0"/>
            <w:vAlign w:val="top"/>
          </w:tcPr>
          <w:p w14:paraId="2C32AAE7">
            <w:pPr>
              <w:pStyle w:val="249"/>
              <w:rPr>
                <w:b/>
                <w:sz w:val="26"/>
                <w:szCs w:val="26"/>
              </w:rPr>
            </w:pPr>
          </w:p>
          <w:p w14:paraId="79E2381A">
            <w:pPr>
              <w:pStyle w:val="249"/>
              <w:spacing w:before="6"/>
              <w:rPr>
                <w:b/>
                <w:sz w:val="26"/>
                <w:szCs w:val="26"/>
              </w:rPr>
            </w:pPr>
          </w:p>
          <w:p w14:paraId="3C6EC4B7">
            <w:pPr>
              <w:pStyle w:val="249"/>
              <w:ind w:left="95" w:right="128"/>
              <w:jc w:val="center"/>
              <w:rPr>
                <w:sz w:val="26"/>
                <w:szCs w:val="26"/>
              </w:rPr>
            </w:pPr>
          </w:p>
        </w:tc>
        <w:tc>
          <w:tcPr>
            <w:tcW w:w="536" w:type="dxa"/>
            <w:noWrap w:val="0"/>
            <w:vAlign w:val="top"/>
          </w:tcPr>
          <w:p w14:paraId="60330BA9">
            <w:pPr>
              <w:pStyle w:val="249"/>
              <w:rPr>
                <w:sz w:val="26"/>
                <w:szCs w:val="26"/>
              </w:rPr>
            </w:pPr>
          </w:p>
        </w:tc>
      </w:tr>
      <w:tr w14:paraId="75B5E3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" w:hRule="atLeast"/>
        </w:trPr>
        <w:tc>
          <w:tcPr>
            <w:tcW w:w="572" w:type="dxa"/>
            <w:noWrap w:val="0"/>
            <w:vAlign w:val="top"/>
          </w:tcPr>
          <w:p w14:paraId="32779000">
            <w:pPr>
              <w:pStyle w:val="249"/>
              <w:spacing w:line="275" w:lineRule="exact"/>
              <w:ind w:left="160"/>
              <w:rPr>
                <w:b/>
                <w:sz w:val="26"/>
                <w:szCs w:val="26"/>
              </w:rPr>
            </w:pPr>
            <w:r>
              <w:rPr>
                <w:b/>
                <w:spacing w:val="-5"/>
                <w:sz w:val="26"/>
                <w:szCs w:val="26"/>
              </w:rPr>
              <w:t>II.</w:t>
            </w:r>
          </w:p>
        </w:tc>
        <w:tc>
          <w:tcPr>
            <w:tcW w:w="1618" w:type="dxa"/>
            <w:noWrap w:val="0"/>
            <w:vAlign w:val="top"/>
          </w:tcPr>
          <w:p w14:paraId="17306932">
            <w:pPr>
              <w:pStyle w:val="249"/>
              <w:spacing w:line="275" w:lineRule="exact"/>
              <w:ind w:left="114"/>
              <w:rPr>
                <w:b/>
                <w:sz w:val="26"/>
                <w:szCs w:val="26"/>
              </w:rPr>
            </w:pPr>
            <w:r>
              <w:rPr>
                <w:b/>
                <w:spacing w:val="-2"/>
                <w:sz w:val="26"/>
                <w:szCs w:val="26"/>
              </w:rPr>
              <w:t>LANGUAGE</w:t>
            </w:r>
          </w:p>
        </w:tc>
        <w:tc>
          <w:tcPr>
            <w:tcW w:w="2904" w:type="dxa"/>
            <w:noWrap w:val="0"/>
            <w:vAlign w:val="top"/>
          </w:tcPr>
          <w:p w14:paraId="70B8D67A">
            <w:pPr>
              <w:pStyle w:val="249"/>
              <w:spacing w:before="2" w:line="298" w:lineRule="exact"/>
              <w:ind w:left="114"/>
              <w:rPr>
                <w:b/>
                <w:sz w:val="26"/>
                <w:szCs w:val="26"/>
              </w:rPr>
            </w:pPr>
            <w:r>
              <w:rPr>
                <w:b/>
                <w:spacing w:val="-2"/>
                <w:sz w:val="26"/>
                <w:szCs w:val="26"/>
              </w:rPr>
              <w:t>Pronunciation</w:t>
            </w:r>
          </w:p>
          <w:p w14:paraId="09933BB2">
            <w:pPr>
              <w:pStyle w:val="249"/>
              <w:spacing w:line="275" w:lineRule="exact"/>
              <w:ind w:left="11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nguyên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âm</w:t>
            </w:r>
            <w:r>
              <w:rPr>
                <w:spacing w:val="-1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ngắn,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>
              <w:rPr>
                <w:spacing w:val="1"/>
                <w:sz w:val="26"/>
                <w:szCs w:val="26"/>
              </w:rPr>
              <w:t xml:space="preserve"> </w:t>
            </w:r>
            <w:r>
              <w:rPr>
                <w:spacing w:val="-5"/>
                <w:sz w:val="26"/>
                <w:szCs w:val="26"/>
              </w:rPr>
              <w:t>âm</w:t>
            </w:r>
            <w:r>
              <w:rPr>
                <w:rFonts w:hint="default"/>
                <w:spacing w:val="-5"/>
                <w:sz w:val="26"/>
                <w:szCs w:val="26"/>
                <w:lang w:val="vi-VN"/>
              </w:rPr>
              <w:t xml:space="preserve"> đôi</w:t>
            </w:r>
            <w:r>
              <w:rPr>
                <w:spacing w:val="-5"/>
                <w:sz w:val="26"/>
                <w:szCs w:val="26"/>
              </w:rPr>
              <w:t xml:space="preserve"> </w:t>
            </w:r>
          </w:p>
        </w:tc>
        <w:tc>
          <w:tcPr>
            <w:tcW w:w="4252" w:type="dxa"/>
            <w:noWrap w:val="0"/>
            <w:vAlign w:val="top"/>
          </w:tcPr>
          <w:p w14:paraId="0F5154A6">
            <w:pPr>
              <w:pStyle w:val="249"/>
              <w:spacing w:line="275" w:lineRule="exact"/>
              <w:ind w:left="11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Nhận</w:t>
            </w:r>
            <w:r>
              <w:rPr>
                <w:b/>
                <w:spacing w:val="-2"/>
                <w:sz w:val="26"/>
                <w:szCs w:val="26"/>
              </w:rPr>
              <w:t xml:space="preserve"> biết:</w:t>
            </w:r>
          </w:p>
          <w:p w14:paraId="6B01590A">
            <w:pPr>
              <w:pStyle w:val="249"/>
              <w:spacing w:line="270" w:lineRule="atLeast"/>
              <w:ind w:left="113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Nhận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biết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các âm</w:t>
            </w:r>
            <w:r>
              <w:rPr>
                <w:rFonts w:hint="default"/>
                <w:sz w:val="26"/>
                <w:szCs w:val="26"/>
                <w:lang w:val="vi-VN"/>
              </w:rPr>
              <w:t xml:space="preserve"> /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Ͻ</w:t>
            </w:r>
            <w:r>
              <w:rPr>
                <w:rFonts w:hint="default" w:cs="Times New Roman"/>
                <w:sz w:val="26"/>
                <w:szCs w:val="26"/>
                <w:lang w:val="vi-VN"/>
              </w:rPr>
              <w:t>/</w:t>
            </w:r>
          </w:p>
        </w:tc>
        <w:tc>
          <w:tcPr>
            <w:tcW w:w="709" w:type="dxa"/>
            <w:noWrap w:val="0"/>
            <w:vAlign w:val="top"/>
          </w:tcPr>
          <w:p w14:paraId="4F3E12B3">
            <w:pPr>
              <w:pStyle w:val="249"/>
              <w:spacing w:before="6"/>
              <w:rPr>
                <w:b/>
                <w:sz w:val="26"/>
                <w:szCs w:val="26"/>
              </w:rPr>
            </w:pPr>
          </w:p>
          <w:p w14:paraId="6F30E647">
            <w:pPr>
              <w:pStyle w:val="249"/>
              <w:ind w:left="5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567" w:type="dxa"/>
            <w:noWrap w:val="0"/>
            <w:vAlign w:val="top"/>
          </w:tcPr>
          <w:p w14:paraId="23712D2F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67" w:type="dxa"/>
            <w:noWrap w:val="0"/>
            <w:vAlign w:val="top"/>
          </w:tcPr>
          <w:p w14:paraId="720EF8A1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67" w:type="dxa"/>
            <w:noWrap w:val="0"/>
            <w:vAlign w:val="top"/>
          </w:tcPr>
          <w:p w14:paraId="146D5AA0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709" w:type="dxa"/>
            <w:noWrap w:val="0"/>
            <w:vAlign w:val="top"/>
          </w:tcPr>
          <w:p w14:paraId="6FA31914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67" w:type="dxa"/>
            <w:noWrap w:val="0"/>
            <w:vAlign w:val="top"/>
          </w:tcPr>
          <w:p w14:paraId="6BA3A591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67" w:type="dxa"/>
            <w:noWrap w:val="0"/>
            <w:vAlign w:val="top"/>
          </w:tcPr>
          <w:p w14:paraId="64319DB9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708" w:type="dxa"/>
            <w:noWrap w:val="0"/>
            <w:vAlign w:val="top"/>
          </w:tcPr>
          <w:p w14:paraId="66668EC2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67" w:type="dxa"/>
            <w:noWrap w:val="0"/>
            <w:vAlign w:val="top"/>
          </w:tcPr>
          <w:p w14:paraId="3FD22C7A">
            <w:pPr>
              <w:pStyle w:val="249"/>
              <w:spacing w:before="6"/>
              <w:rPr>
                <w:b/>
                <w:sz w:val="26"/>
                <w:szCs w:val="26"/>
              </w:rPr>
            </w:pPr>
          </w:p>
          <w:p w14:paraId="7749D906">
            <w:pPr>
              <w:pStyle w:val="249"/>
              <w:ind w:right="32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536" w:type="dxa"/>
            <w:noWrap w:val="0"/>
            <w:vAlign w:val="top"/>
          </w:tcPr>
          <w:p w14:paraId="05A540B2">
            <w:pPr>
              <w:pStyle w:val="249"/>
              <w:rPr>
                <w:sz w:val="26"/>
                <w:szCs w:val="26"/>
              </w:rPr>
            </w:pPr>
          </w:p>
        </w:tc>
      </w:tr>
    </w:tbl>
    <w:p w14:paraId="64AF51B0">
      <w:pPr>
        <w:rPr>
          <w:rFonts w:ascii="Times New Roman" w:hAnsi="Times New Roman"/>
          <w:sz w:val="26"/>
          <w:szCs w:val="26"/>
        </w:rPr>
        <w:sectPr>
          <w:pgSz w:w="16850" w:h="11910" w:orient="landscape"/>
          <w:pgMar w:top="1060" w:right="200" w:bottom="280" w:left="840" w:header="720" w:footer="720" w:gutter="0"/>
          <w:cols w:space="720" w:num="1"/>
        </w:sectPr>
      </w:pPr>
    </w:p>
    <w:p w14:paraId="68AC4BC1">
      <w:pPr>
        <w:pStyle w:val="15"/>
        <w:rPr>
          <w:rFonts w:ascii="Times New Roman" w:hAnsi="Times New Roman"/>
          <w:b/>
          <w:sz w:val="26"/>
          <w:szCs w:val="26"/>
        </w:rPr>
      </w:pPr>
    </w:p>
    <w:tbl>
      <w:tblPr>
        <w:tblStyle w:val="12"/>
        <w:tblW w:w="0" w:type="auto"/>
        <w:tblInd w:w="-15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2"/>
        <w:gridCol w:w="1618"/>
        <w:gridCol w:w="2913"/>
        <w:gridCol w:w="4248"/>
        <w:gridCol w:w="732"/>
        <w:gridCol w:w="552"/>
        <w:gridCol w:w="576"/>
        <w:gridCol w:w="600"/>
        <w:gridCol w:w="696"/>
        <w:gridCol w:w="583"/>
        <w:gridCol w:w="588"/>
        <w:gridCol w:w="581"/>
        <w:gridCol w:w="579"/>
        <w:gridCol w:w="572"/>
      </w:tblGrid>
      <w:tr w14:paraId="226EB8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6" w:hRule="atLeast"/>
        </w:trPr>
        <w:tc>
          <w:tcPr>
            <w:tcW w:w="572" w:type="dxa"/>
            <w:vMerge w:val="restart"/>
            <w:noWrap w:val="0"/>
            <w:vAlign w:val="top"/>
          </w:tcPr>
          <w:p w14:paraId="7DCC7477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1618" w:type="dxa"/>
            <w:vMerge w:val="restart"/>
            <w:noWrap w:val="0"/>
            <w:vAlign w:val="top"/>
          </w:tcPr>
          <w:p w14:paraId="63FDBC34">
            <w:pPr>
              <w:pStyle w:val="249"/>
              <w:ind w:hanging="168"/>
              <w:rPr>
                <w:sz w:val="26"/>
                <w:szCs w:val="26"/>
              </w:rPr>
            </w:pPr>
          </w:p>
        </w:tc>
        <w:tc>
          <w:tcPr>
            <w:tcW w:w="2913" w:type="dxa"/>
            <w:vMerge w:val="restart"/>
            <w:noWrap w:val="0"/>
            <w:vAlign w:val="top"/>
          </w:tcPr>
          <w:p w14:paraId="710723BF">
            <w:pPr>
              <w:pStyle w:val="249"/>
              <w:ind w:left="114"/>
              <w:rPr>
                <w:sz w:val="26"/>
                <w:szCs w:val="26"/>
              </w:rPr>
            </w:pPr>
          </w:p>
        </w:tc>
        <w:tc>
          <w:tcPr>
            <w:tcW w:w="4248" w:type="dxa"/>
            <w:noWrap w:val="0"/>
            <w:vAlign w:val="top"/>
          </w:tcPr>
          <w:p w14:paraId="2A93181E">
            <w:pPr>
              <w:pStyle w:val="249"/>
              <w:spacing w:before="1"/>
              <w:ind w:left="11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Thông </w:t>
            </w:r>
            <w:r>
              <w:rPr>
                <w:b/>
                <w:spacing w:val="-2"/>
                <w:sz w:val="26"/>
                <w:szCs w:val="26"/>
              </w:rPr>
              <w:t>hiểu:</w:t>
            </w:r>
          </w:p>
          <w:p w14:paraId="5769329F">
            <w:pPr>
              <w:pStyle w:val="249"/>
              <w:ind w:left="113" w:right="40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>
              <w:rPr>
                <w:spacing w:val="-6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Phân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biệt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được</w:t>
            </w:r>
            <w:r>
              <w:rPr>
                <w:spacing w:val="-7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các</w:t>
            </w:r>
            <w:r>
              <w:rPr>
                <w:spacing w:val="-6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âm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trong</w:t>
            </w:r>
            <w:r>
              <w:rPr>
                <w:spacing w:val="-9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phần </w:t>
            </w:r>
            <w:r>
              <w:rPr>
                <w:spacing w:val="-2"/>
                <w:sz w:val="26"/>
                <w:szCs w:val="26"/>
              </w:rPr>
              <w:t>nghe.</w:t>
            </w:r>
          </w:p>
        </w:tc>
        <w:tc>
          <w:tcPr>
            <w:tcW w:w="732" w:type="dxa"/>
            <w:noWrap w:val="0"/>
            <w:vAlign w:val="top"/>
          </w:tcPr>
          <w:p w14:paraId="245E1E6C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52" w:type="dxa"/>
            <w:noWrap w:val="0"/>
            <w:vAlign w:val="top"/>
          </w:tcPr>
          <w:p w14:paraId="27E30C06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76" w:type="dxa"/>
            <w:noWrap w:val="0"/>
            <w:vAlign w:val="top"/>
          </w:tcPr>
          <w:p w14:paraId="2EDABC4D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600" w:type="dxa"/>
            <w:noWrap w:val="0"/>
            <w:vAlign w:val="top"/>
          </w:tcPr>
          <w:p w14:paraId="7BB6A825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696" w:type="dxa"/>
            <w:noWrap w:val="0"/>
            <w:vAlign w:val="top"/>
          </w:tcPr>
          <w:p w14:paraId="4E9D9D9D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83" w:type="dxa"/>
            <w:noWrap w:val="0"/>
            <w:vAlign w:val="top"/>
          </w:tcPr>
          <w:p w14:paraId="5A6BC821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88" w:type="dxa"/>
            <w:noWrap w:val="0"/>
            <w:vAlign w:val="top"/>
          </w:tcPr>
          <w:p w14:paraId="7481F7FF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81" w:type="dxa"/>
            <w:noWrap w:val="0"/>
            <w:vAlign w:val="top"/>
          </w:tcPr>
          <w:p w14:paraId="0D694874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79" w:type="dxa"/>
            <w:noWrap w:val="0"/>
            <w:vAlign w:val="top"/>
          </w:tcPr>
          <w:p w14:paraId="6FBB9E15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72" w:type="dxa"/>
            <w:noWrap w:val="0"/>
            <w:vAlign w:val="top"/>
          </w:tcPr>
          <w:p w14:paraId="16145B13">
            <w:pPr>
              <w:pStyle w:val="249"/>
              <w:rPr>
                <w:sz w:val="26"/>
                <w:szCs w:val="26"/>
              </w:rPr>
            </w:pPr>
          </w:p>
        </w:tc>
      </w:tr>
      <w:tr w14:paraId="157280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572" w:type="dxa"/>
            <w:vMerge w:val="continue"/>
            <w:tcBorders>
              <w:top w:val="nil"/>
            </w:tcBorders>
            <w:noWrap w:val="0"/>
            <w:vAlign w:val="top"/>
          </w:tcPr>
          <w:p w14:paraId="713917EA">
            <w:pPr>
              <w:rPr>
                <w:rFonts w:ascii="Times New Roman" w:hAnsi="Times New Roman"/>
                <w:sz w:val="26"/>
                <w:szCs w:val="26"/>
                <w:lang w:val="vi"/>
              </w:rPr>
            </w:pPr>
          </w:p>
        </w:tc>
        <w:tc>
          <w:tcPr>
            <w:tcW w:w="1618" w:type="dxa"/>
            <w:vMerge w:val="continue"/>
            <w:tcBorders>
              <w:top w:val="nil"/>
            </w:tcBorders>
            <w:noWrap w:val="0"/>
            <w:vAlign w:val="top"/>
          </w:tcPr>
          <w:p w14:paraId="2BC31CE4">
            <w:pPr>
              <w:rPr>
                <w:rFonts w:ascii="Times New Roman" w:hAnsi="Times New Roman"/>
                <w:sz w:val="26"/>
                <w:szCs w:val="26"/>
                <w:lang w:val="vi"/>
              </w:rPr>
            </w:pPr>
          </w:p>
        </w:tc>
        <w:tc>
          <w:tcPr>
            <w:tcW w:w="2913" w:type="dxa"/>
            <w:vMerge w:val="continue"/>
            <w:tcBorders>
              <w:top w:val="nil"/>
            </w:tcBorders>
            <w:noWrap w:val="0"/>
            <w:vAlign w:val="top"/>
          </w:tcPr>
          <w:p w14:paraId="7B07C9BC">
            <w:pPr>
              <w:rPr>
                <w:rFonts w:ascii="Times New Roman" w:hAnsi="Times New Roman"/>
                <w:sz w:val="26"/>
                <w:szCs w:val="26"/>
                <w:lang w:val="vi"/>
              </w:rPr>
            </w:pPr>
          </w:p>
        </w:tc>
        <w:tc>
          <w:tcPr>
            <w:tcW w:w="4248" w:type="dxa"/>
            <w:noWrap w:val="0"/>
            <w:vAlign w:val="top"/>
          </w:tcPr>
          <w:p w14:paraId="4F7DDDEC">
            <w:pPr>
              <w:pStyle w:val="249"/>
              <w:spacing w:line="275" w:lineRule="exact"/>
              <w:ind w:left="11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Vận</w:t>
            </w:r>
            <w:r>
              <w:rPr>
                <w:b/>
                <w:spacing w:val="-5"/>
                <w:sz w:val="26"/>
                <w:szCs w:val="26"/>
              </w:rPr>
              <w:t xml:space="preserve"> </w:t>
            </w:r>
            <w:r>
              <w:rPr>
                <w:b/>
                <w:spacing w:val="-2"/>
                <w:sz w:val="26"/>
                <w:szCs w:val="26"/>
              </w:rPr>
              <w:t>dụng:</w:t>
            </w:r>
          </w:p>
          <w:p w14:paraId="59A0CAEF">
            <w:pPr>
              <w:pStyle w:val="249"/>
              <w:spacing w:line="257" w:lineRule="exact"/>
              <w:ind w:left="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>
              <w:rPr>
                <w:spacing w:val="-6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Hiểu</w:t>
            </w:r>
            <w:r>
              <w:rPr>
                <w:spacing w:val="-4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và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vận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dụng</w:t>
            </w:r>
            <w:r>
              <w:rPr>
                <w:spacing w:val="-7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vào</w:t>
            </w:r>
            <w:r>
              <w:rPr>
                <w:spacing w:val="-4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bài</w:t>
            </w:r>
            <w:r>
              <w:rPr>
                <w:spacing w:val="-4"/>
                <w:sz w:val="26"/>
                <w:szCs w:val="26"/>
              </w:rPr>
              <w:t xml:space="preserve"> nghe.</w:t>
            </w:r>
          </w:p>
        </w:tc>
        <w:tc>
          <w:tcPr>
            <w:tcW w:w="732" w:type="dxa"/>
            <w:noWrap w:val="0"/>
            <w:vAlign w:val="top"/>
          </w:tcPr>
          <w:p w14:paraId="487322BE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52" w:type="dxa"/>
            <w:noWrap w:val="0"/>
            <w:vAlign w:val="top"/>
          </w:tcPr>
          <w:p w14:paraId="15C7463A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76" w:type="dxa"/>
            <w:noWrap w:val="0"/>
            <w:vAlign w:val="top"/>
          </w:tcPr>
          <w:p w14:paraId="2A70DB57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600" w:type="dxa"/>
            <w:noWrap w:val="0"/>
            <w:vAlign w:val="top"/>
          </w:tcPr>
          <w:p w14:paraId="0ED7C739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696" w:type="dxa"/>
            <w:noWrap w:val="0"/>
            <w:vAlign w:val="top"/>
          </w:tcPr>
          <w:p w14:paraId="285B0AC8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83" w:type="dxa"/>
            <w:noWrap w:val="0"/>
            <w:vAlign w:val="top"/>
          </w:tcPr>
          <w:p w14:paraId="7BDCBD09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88" w:type="dxa"/>
            <w:noWrap w:val="0"/>
            <w:vAlign w:val="top"/>
          </w:tcPr>
          <w:p w14:paraId="40CDBA6D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81" w:type="dxa"/>
            <w:noWrap w:val="0"/>
            <w:vAlign w:val="top"/>
          </w:tcPr>
          <w:p w14:paraId="09C6EF0D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79" w:type="dxa"/>
            <w:noWrap w:val="0"/>
            <w:vAlign w:val="top"/>
          </w:tcPr>
          <w:p w14:paraId="3E99828F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72" w:type="dxa"/>
            <w:noWrap w:val="0"/>
            <w:vAlign w:val="top"/>
          </w:tcPr>
          <w:p w14:paraId="53C6E903">
            <w:pPr>
              <w:pStyle w:val="249"/>
              <w:rPr>
                <w:sz w:val="26"/>
                <w:szCs w:val="26"/>
              </w:rPr>
            </w:pPr>
          </w:p>
        </w:tc>
      </w:tr>
      <w:tr w14:paraId="1A3621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572" w:type="dxa"/>
            <w:vMerge w:val="continue"/>
            <w:tcBorders>
              <w:top w:val="nil"/>
            </w:tcBorders>
            <w:noWrap w:val="0"/>
            <w:vAlign w:val="top"/>
          </w:tcPr>
          <w:p w14:paraId="629EE03E">
            <w:pPr>
              <w:rPr>
                <w:rFonts w:ascii="Times New Roman" w:hAnsi="Times New Roman"/>
                <w:sz w:val="26"/>
                <w:szCs w:val="26"/>
                <w:lang w:val="vi"/>
              </w:rPr>
            </w:pPr>
          </w:p>
        </w:tc>
        <w:tc>
          <w:tcPr>
            <w:tcW w:w="1618" w:type="dxa"/>
            <w:vMerge w:val="continue"/>
            <w:tcBorders>
              <w:top w:val="nil"/>
            </w:tcBorders>
            <w:noWrap w:val="0"/>
            <w:vAlign w:val="top"/>
          </w:tcPr>
          <w:p w14:paraId="4CA9A4F1">
            <w:pPr>
              <w:rPr>
                <w:rFonts w:ascii="Times New Roman" w:hAnsi="Times New Roman"/>
                <w:sz w:val="26"/>
                <w:szCs w:val="26"/>
                <w:lang w:val="vi"/>
              </w:rPr>
            </w:pPr>
          </w:p>
        </w:tc>
        <w:tc>
          <w:tcPr>
            <w:tcW w:w="2913" w:type="dxa"/>
            <w:vMerge w:val="restart"/>
            <w:noWrap w:val="0"/>
            <w:vAlign w:val="top"/>
          </w:tcPr>
          <w:p w14:paraId="7F53A893">
            <w:pPr>
              <w:pStyle w:val="249"/>
              <w:spacing w:before="2" w:line="298" w:lineRule="exact"/>
              <w:ind w:left="114"/>
              <w:rPr>
                <w:b/>
                <w:sz w:val="26"/>
                <w:szCs w:val="26"/>
              </w:rPr>
            </w:pPr>
            <w:r>
              <w:rPr>
                <w:b/>
                <w:spacing w:val="-2"/>
                <w:sz w:val="26"/>
                <w:szCs w:val="26"/>
              </w:rPr>
              <w:t>Vocabulary</w:t>
            </w:r>
          </w:p>
          <w:p w14:paraId="00FC02E3">
            <w:pPr>
              <w:pStyle w:val="249"/>
              <w:spacing w:line="275" w:lineRule="exact"/>
              <w:ind w:left="114"/>
              <w:rPr>
                <w:spacing w:val="-5"/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Từ</w:t>
            </w:r>
            <w:r>
              <w:rPr>
                <w:spacing w:val="-1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vựng</w:t>
            </w:r>
            <w:r>
              <w:rPr>
                <w:spacing w:val="-3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đã</w:t>
            </w:r>
            <w:r>
              <w:rPr>
                <w:spacing w:val="-1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học</w:t>
            </w:r>
            <w:r>
              <w:rPr>
                <w:spacing w:val="-1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theo</w:t>
            </w:r>
            <w:r>
              <w:rPr>
                <w:spacing w:val="1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chủ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spacing w:val="-5"/>
                <w:sz w:val="26"/>
                <w:szCs w:val="26"/>
              </w:rPr>
              <w:t xml:space="preserve">đề Unit </w:t>
            </w:r>
            <w:r>
              <w:rPr>
                <w:rFonts w:hint="default"/>
                <w:spacing w:val="-5"/>
                <w:sz w:val="26"/>
                <w:szCs w:val="26"/>
                <w:lang w:val="vi-VN"/>
              </w:rPr>
              <w:t>1,2,3</w:t>
            </w:r>
            <w:r>
              <w:rPr>
                <w:spacing w:val="-5"/>
                <w:sz w:val="26"/>
                <w:szCs w:val="26"/>
              </w:rPr>
              <w:t xml:space="preserve">. </w:t>
            </w:r>
            <w:r>
              <w:rPr>
                <w:spacing w:val="-5"/>
                <w:sz w:val="26"/>
                <w:szCs w:val="26"/>
                <w:lang w:val="en-US"/>
              </w:rPr>
              <w:t>Trọng tâm:</w:t>
            </w:r>
          </w:p>
          <w:p w14:paraId="450B3D34">
            <w:pPr>
              <w:pStyle w:val="249"/>
              <w:ind w:left="114" w:right="251" w:firstLine="240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>
              <w:rPr>
                <w:rFonts w:hint="default"/>
                <w:sz w:val="26"/>
                <w:szCs w:val="26"/>
                <w:lang w:val="vi-VN"/>
              </w:rPr>
              <w:t>Leisure time</w:t>
            </w:r>
          </w:p>
          <w:p w14:paraId="7977072A">
            <w:pPr>
              <w:pStyle w:val="249"/>
              <w:ind w:left="114" w:right="251" w:firstLine="240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- Life in the countryside</w:t>
            </w:r>
          </w:p>
          <w:p w14:paraId="5F982B5E">
            <w:pPr>
              <w:pStyle w:val="249"/>
              <w:ind w:left="114" w:right="251" w:firstLine="240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- Teenagers</w:t>
            </w:r>
          </w:p>
          <w:p w14:paraId="39D64253">
            <w:pPr>
              <w:pStyle w:val="249"/>
              <w:ind w:left="114" w:right="251"/>
              <w:rPr>
                <w:sz w:val="26"/>
                <w:szCs w:val="26"/>
                <w:lang w:val="en-US"/>
              </w:rPr>
            </w:pPr>
          </w:p>
        </w:tc>
        <w:tc>
          <w:tcPr>
            <w:tcW w:w="4248" w:type="dxa"/>
            <w:noWrap w:val="0"/>
            <w:vAlign w:val="top"/>
          </w:tcPr>
          <w:p w14:paraId="0A6BC17F">
            <w:pPr>
              <w:pStyle w:val="249"/>
              <w:spacing w:line="275" w:lineRule="exact"/>
              <w:ind w:left="11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Nhận</w:t>
            </w:r>
            <w:r>
              <w:rPr>
                <w:b/>
                <w:spacing w:val="-2"/>
                <w:sz w:val="26"/>
                <w:szCs w:val="26"/>
              </w:rPr>
              <w:t xml:space="preserve"> biết:</w:t>
            </w:r>
          </w:p>
          <w:p w14:paraId="25877E00">
            <w:pPr>
              <w:pStyle w:val="249"/>
              <w:spacing w:line="270" w:lineRule="atLeast"/>
              <w:ind w:left="113" w:right="40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-Nhận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ra,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nhớ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lại,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liệt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kê</w:t>
            </w:r>
            <w:r>
              <w:rPr>
                <w:spacing w:val="-4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được</w:t>
            </w:r>
            <w:r>
              <w:rPr>
                <w:spacing w:val="-7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các</w:t>
            </w:r>
            <w:r>
              <w:rPr>
                <w:spacing w:val="-6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từ vựng</w:t>
            </w:r>
            <w:r>
              <w:rPr>
                <w:spacing w:val="40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theo chủ đề đã học.</w:t>
            </w:r>
          </w:p>
        </w:tc>
        <w:tc>
          <w:tcPr>
            <w:tcW w:w="732" w:type="dxa"/>
            <w:noWrap w:val="0"/>
            <w:vAlign w:val="top"/>
          </w:tcPr>
          <w:p w14:paraId="1E42D873">
            <w:pPr>
              <w:pStyle w:val="249"/>
              <w:spacing w:before="10"/>
              <w:rPr>
                <w:b/>
                <w:sz w:val="26"/>
                <w:szCs w:val="26"/>
              </w:rPr>
            </w:pPr>
          </w:p>
          <w:p w14:paraId="7FA4E2C3">
            <w:pPr>
              <w:pStyle w:val="249"/>
              <w:ind w:left="126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4</w:t>
            </w:r>
          </w:p>
        </w:tc>
        <w:tc>
          <w:tcPr>
            <w:tcW w:w="552" w:type="dxa"/>
            <w:noWrap w:val="0"/>
            <w:vAlign w:val="top"/>
          </w:tcPr>
          <w:p w14:paraId="3441066C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76" w:type="dxa"/>
            <w:noWrap w:val="0"/>
            <w:vAlign w:val="top"/>
          </w:tcPr>
          <w:p w14:paraId="44A009CE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600" w:type="dxa"/>
            <w:noWrap w:val="0"/>
            <w:vAlign w:val="top"/>
          </w:tcPr>
          <w:p w14:paraId="44708676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696" w:type="dxa"/>
            <w:noWrap w:val="0"/>
            <w:vAlign w:val="top"/>
          </w:tcPr>
          <w:p w14:paraId="6E0B003F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83" w:type="dxa"/>
            <w:noWrap w:val="0"/>
            <w:vAlign w:val="top"/>
          </w:tcPr>
          <w:p w14:paraId="409DA61A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88" w:type="dxa"/>
            <w:noWrap w:val="0"/>
            <w:vAlign w:val="top"/>
          </w:tcPr>
          <w:p w14:paraId="543492F2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81" w:type="dxa"/>
            <w:noWrap w:val="0"/>
            <w:vAlign w:val="top"/>
          </w:tcPr>
          <w:p w14:paraId="54008E9B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79" w:type="dxa"/>
            <w:noWrap w:val="0"/>
            <w:vAlign w:val="top"/>
          </w:tcPr>
          <w:p w14:paraId="78D9F947">
            <w:pPr>
              <w:pStyle w:val="249"/>
              <w:spacing w:before="10"/>
              <w:rPr>
                <w:b/>
                <w:sz w:val="26"/>
                <w:szCs w:val="26"/>
              </w:rPr>
            </w:pPr>
          </w:p>
          <w:p w14:paraId="4AFFE3DE">
            <w:pPr>
              <w:pStyle w:val="249"/>
              <w:ind w:right="140"/>
              <w:jc w:val="right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pacing w:val="-2"/>
                <w:sz w:val="26"/>
                <w:szCs w:val="26"/>
                <w:lang w:val="vi-VN"/>
              </w:rPr>
              <w:t>4</w:t>
            </w:r>
          </w:p>
        </w:tc>
        <w:tc>
          <w:tcPr>
            <w:tcW w:w="572" w:type="dxa"/>
            <w:noWrap w:val="0"/>
            <w:vAlign w:val="top"/>
          </w:tcPr>
          <w:p w14:paraId="405FC853">
            <w:pPr>
              <w:pStyle w:val="249"/>
              <w:rPr>
                <w:sz w:val="26"/>
                <w:szCs w:val="26"/>
              </w:rPr>
            </w:pPr>
          </w:p>
        </w:tc>
      </w:tr>
      <w:tr w14:paraId="1B06B5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0" w:hRule="atLeast"/>
        </w:trPr>
        <w:tc>
          <w:tcPr>
            <w:tcW w:w="572" w:type="dxa"/>
            <w:vMerge w:val="continue"/>
            <w:tcBorders>
              <w:top w:val="nil"/>
            </w:tcBorders>
            <w:noWrap w:val="0"/>
            <w:vAlign w:val="top"/>
          </w:tcPr>
          <w:p w14:paraId="5CBABEC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18" w:type="dxa"/>
            <w:vMerge w:val="continue"/>
            <w:tcBorders>
              <w:top w:val="nil"/>
            </w:tcBorders>
            <w:noWrap w:val="0"/>
            <w:vAlign w:val="top"/>
          </w:tcPr>
          <w:p w14:paraId="4E637C1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13" w:type="dxa"/>
            <w:vMerge w:val="continue"/>
            <w:tcBorders>
              <w:top w:val="nil"/>
            </w:tcBorders>
            <w:noWrap w:val="0"/>
            <w:vAlign w:val="top"/>
          </w:tcPr>
          <w:p w14:paraId="46978A6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48" w:type="dxa"/>
            <w:noWrap w:val="0"/>
            <w:vAlign w:val="top"/>
          </w:tcPr>
          <w:p w14:paraId="4408576B">
            <w:pPr>
              <w:pStyle w:val="249"/>
              <w:spacing w:line="276" w:lineRule="exact"/>
              <w:ind w:left="11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Thông </w:t>
            </w:r>
            <w:r>
              <w:rPr>
                <w:b/>
                <w:spacing w:val="-2"/>
                <w:sz w:val="26"/>
                <w:szCs w:val="26"/>
              </w:rPr>
              <w:t>hiểu:</w:t>
            </w:r>
          </w:p>
          <w:p w14:paraId="5E7C71BC">
            <w:pPr>
              <w:pStyle w:val="249"/>
              <w:numPr>
                <w:ilvl w:val="0"/>
                <w:numId w:val="13"/>
              </w:numPr>
              <w:tabs>
                <w:tab w:val="left" w:pos="253"/>
              </w:tabs>
              <w:ind w:right="428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Hiểu</w:t>
            </w:r>
            <w:r>
              <w:rPr>
                <w:spacing w:val="-6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và</w:t>
            </w:r>
            <w:r>
              <w:rPr>
                <w:spacing w:val="-7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phân</w:t>
            </w:r>
            <w:r>
              <w:rPr>
                <w:spacing w:val="-6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biệt</w:t>
            </w:r>
            <w:r>
              <w:rPr>
                <w:spacing w:val="-6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được</w:t>
            </w:r>
            <w:r>
              <w:rPr>
                <w:spacing w:val="-6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các</w:t>
            </w:r>
            <w:r>
              <w:rPr>
                <w:spacing w:val="-7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từ</w:t>
            </w:r>
            <w:r>
              <w:rPr>
                <w:spacing w:val="-6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vựng theo chủ đề đã học.</w:t>
            </w:r>
          </w:p>
          <w:p w14:paraId="7CE78D5A">
            <w:pPr>
              <w:pStyle w:val="249"/>
              <w:numPr>
                <w:ilvl w:val="0"/>
                <w:numId w:val="13"/>
              </w:numPr>
              <w:tabs>
                <w:tab w:val="left" w:pos="239"/>
              </w:tabs>
              <w:spacing w:line="270" w:lineRule="atLeast"/>
              <w:ind w:right="125" w:firstLine="0"/>
              <w:rPr>
                <w:sz w:val="26"/>
                <w:szCs w:val="26"/>
              </w:rPr>
            </w:pPr>
            <w:r>
              <w:rPr>
                <w:spacing w:val="-6"/>
                <w:sz w:val="26"/>
                <w:szCs w:val="26"/>
              </w:rPr>
              <w:t>Nắm</w:t>
            </w:r>
            <w:r>
              <w:rPr>
                <w:spacing w:val="-18"/>
                <w:sz w:val="26"/>
                <w:szCs w:val="26"/>
              </w:rPr>
              <w:t xml:space="preserve"> </w:t>
            </w:r>
            <w:r>
              <w:rPr>
                <w:spacing w:val="-6"/>
                <w:sz w:val="26"/>
                <w:szCs w:val="26"/>
              </w:rPr>
              <w:t>được</w:t>
            </w:r>
            <w:r>
              <w:rPr>
                <w:spacing w:val="-17"/>
                <w:sz w:val="26"/>
                <w:szCs w:val="26"/>
              </w:rPr>
              <w:t xml:space="preserve"> </w:t>
            </w:r>
            <w:r>
              <w:rPr>
                <w:spacing w:val="-6"/>
                <w:sz w:val="26"/>
                <w:szCs w:val="26"/>
              </w:rPr>
              <w:t>các</w:t>
            </w:r>
            <w:r>
              <w:rPr>
                <w:spacing w:val="-18"/>
                <w:sz w:val="26"/>
                <w:szCs w:val="26"/>
              </w:rPr>
              <w:t xml:space="preserve"> </w:t>
            </w:r>
            <w:r>
              <w:rPr>
                <w:spacing w:val="-6"/>
                <w:sz w:val="26"/>
                <w:szCs w:val="26"/>
              </w:rPr>
              <w:t>mối</w:t>
            </w:r>
            <w:r>
              <w:rPr>
                <w:spacing w:val="-18"/>
                <w:sz w:val="26"/>
                <w:szCs w:val="26"/>
              </w:rPr>
              <w:t xml:space="preserve"> </w:t>
            </w:r>
            <w:r>
              <w:rPr>
                <w:spacing w:val="-6"/>
                <w:sz w:val="26"/>
                <w:szCs w:val="26"/>
              </w:rPr>
              <w:t>liên</w:t>
            </w:r>
            <w:r>
              <w:rPr>
                <w:spacing w:val="-15"/>
                <w:sz w:val="26"/>
                <w:szCs w:val="26"/>
              </w:rPr>
              <w:t xml:space="preserve"> </w:t>
            </w:r>
            <w:r>
              <w:rPr>
                <w:spacing w:val="-6"/>
                <w:sz w:val="26"/>
                <w:szCs w:val="26"/>
              </w:rPr>
              <w:t>kết</w:t>
            </w:r>
            <w:r>
              <w:rPr>
                <w:spacing w:val="-15"/>
                <w:sz w:val="26"/>
                <w:szCs w:val="26"/>
              </w:rPr>
              <w:t xml:space="preserve"> </w:t>
            </w:r>
            <w:r>
              <w:rPr>
                <w:spacing w:val="-6"/>
                <w:sz w:val="26"/>
                <w:szCs w:val="26"/>
              </w:rPr>
              <w:t>và</w:t>
            </w:r>
            <w:r>
              <w:rPr>
                <w:spacing w:val="-19"/>
                <w:sz w:val="26"/>
                <w:szCs w:val="26"/>
              </w:rPr>
              <w:t xml:space="preserve"> </w:t>
            </w:r>
            <w:r>
              <w:rPr>
                <w:spacing w:val="-6"/>
                <w:sz w:val="26"/>
                <w:szCs w:val="26"/>
              </w:rPr>
              <w:t>kết</w:t>
            </w:r>
            <w:r>
              <w:rPr>
                <w:spacing w:val="-17"/>
                <w:sz w:val="26"/>
                <w:szCs w:val="26"/>
              </w:rPr>
              <w:t xml:space="preserve"> </w:t>
            </w:r>
            <w:r>
              <w:rPr>
                <w:spacing w:val="-6"/>
                <w:sz w:val="26"/>
                <w:szCs w:val="26"/>
              </w:rPr>
              <w:t>hợp</w:t>
            </w:r>
            <w:r>
              <w:rPr>
                <w:spacing w:val="-16"/>
                <w:sz w:val="26"/>
                <w:szCs w:val="26"/>
              </w:rPr>
              <w:t xml:space="preserve"> </w:t>
            </w:r>
            <w:r>
              <w:rPr>
                <w:spacing w:val="-6"/>
                <w:sz w:val="26"/>
                <w:szCs w:val="26"/>
              </w:rPr>
              <w:t xml:space="preserve">của </w:t>
            </w:r>
            <w:r>
              <w:rPr>
                <w:spacing w:val="-2"/>
                <w:sz w:val="26"/>
                <w:szCs w:val="26"/>
              </w:rPr>
              <w:t>từ</w:t>
            </w:r>
            <w:r>
              <w:rPr>
                <w:spacing w:val="-15"/>
                <w:sz w:val="26"/>
                <w:szCs w:val="26"/>
              </w:rPr>
              <w:t xml:space="preserve"> </w:t>
            </w:r>
            <w:r>
              <w:rPr>
                <w:spacing w:val="-2"/>
                <w:sz w:val="26"/>
                <w:szCs w:val="26"/>
              </w:rPr>
              <w:t>trong</w:t>
            </w:r>
            <w:r>
              <w:rPr>
                <w:spacing w:val="-14"/>
                <w:sz w:val="26"/>
                <w:szCs w:val="26"/>
              </w:rPr>
              <w:t xml:space="preserve"> </w:t>
            </w:r>
            <w:r>
              <w:rPr>
                <w:spacing w:val="-2"/>
                <w:sz w:val="26"/>
                <w:szCs w:val="26"/>
              </w:rPr>
              <w:t>bối</w:t>
            </w:r>
            <w:r>
              <w:rPr>
                <w:spacing w:val="-11"/>
                <w:sz w:val="26"/>
                <w:szCs w:val="26"/>
              </w:rPr>
              <w:t xml:space="preserve"> </w:t>
            </w:r>
            <w:r>
              <w:rPr>
                <w:spacing w:val="-2"/>
                <w:sz w:val="26"/>
                <w:szCs w:val="26"/>
              </w:rPr>
              <w:t>cảnh</w:t>
            </w:r>
            <w:r>
              <w:rPr>
                <w:spacing w:val="-14"/>
                <w:sz w:val="26"/>
                <w:szCs w:val="26"/>
              </w:rPr>
              <w:t xml:space="preserve"> </w:t>
            </w:r>
            <w:r>
              <w:rPr>
                <w:spacing w:val="-2"/>
                <w:sz w:val="26"/>
                <w:szCs w:val="26"/>
              </w:rPr>
              <w:t>và</w:t>
            </w:r>
            <w:r>
              <w:rPr>
                <w:spacing w:val="-13"/>
                <w:sz w:val="26"/>
                <w:szCs w:val="26"/>
              </w:rPr>
              <w:t xml:space="preserve"> </w:t>
            </w:r>
            <w:r>
              <w:rPr>
                <w:spacing w:val="-2"/>
                <w:sz w:val="26"/>
                <w:szCs w:val="26"/>
              </w:rPr>
              <w:t>ngữ</w:t>
            </w:r>
            <w:r>
              <w:rPr>
                <w:spacing w:val="-12"/>
                <w:sz w:val="26"/>
                <w:szCs w:val="26"/>
              </w:rPr>
              <w:t xml:space="preserve"> </w:t>
            </w:r>
            <w:r>
              <w:rPr>
                <w:spacing w:val="-2"/>
                <w:sz w:val="26"/>
                <w:szCs w:val="26"/>
              </w:rPr>
              <w:t>cảnh</w:t>
            </w:r>
            <w:r>
              <w:rPr>
                <w:spacing w:val="-14"/>
                <w:sz w:val="26"/>
                <w:szCs w:val="26"/>
              </w:rPr>
              <w:t xml:space="preserve"> </w:t>
            </w:r>
            <w:r>
              <w:rPr>
                <w:spacing w:val="-2"/>
                <w:sz w:val="26"/>
                <w:szCs w:val="26"/>
              </w:rPr>
              <w:t>tương</w:t>
            </w:r>
            <w:r>
              <w:rPr>
                <w:spacing w:val="-14"/>
                <w:sz w:val="26"/>
                <w:szCs w:val="26"/>
              </w:rPr>
              <w:t xml:space="preserve"> </w:t>
            </w:r>
            <w:r>
              <w:rPr>
                <w:spacing w:val="-2"/>
                <w:sz w:val="26"/>
                <w:szCs w:val="26"/>
              </w:rPr>
              <w:t>ứng.</w:t>
            </w:r>
          </w:p>
        </w:tc>
        <w:tc>
          <w:tcPr>
            <w:tcW w:w="732" w:type="dxa"/>
            <w:noWrap w:val="0"/>
            <w:vAlign w:val="top"/>
          </w:tcPr>
          <w:p w14:paraId="0436C802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52" w:type="dxa"/>
            <w:noWrap w:val="0"/>
            <w:vAlign w:val="top"/>
          </w:tcPr>
          <w:p w14:paraId="1F762358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76" w:type="dxa"/>
            <w:noWrap w:val="0"/>
            <w:vAlign w:val="top"/>
          </w:tcPr>
          <w:p w14:paraId="339266E9">
            <w:pPr>
              <w:pStyle w:val="249"/>
              <w:rPr>
                <w:b/>
                <w:sz w:val="26"/>
                <w:szCs w:val="26"/>
              </w:rPr>
            </w:pPr>
          </w:p>
          <w:p w14:paraId="3B8D438F">
            <w:pPr>
              <w:pStyle w:val="249"/>
              <w:spacing w:before="11"/>
              <w:rPr>
                <w:b/>
                <w:sz w:val="26"/>
                <w:szCs w:val="26"/>
              </w:rPr>
            </w:pPr>
          </w:p>
          <w:p w14:paraId="2929377C">
            <w:pPr>
              <w:pStyle w:val="249"/>
              <w:ind w:left="114" w:right="115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3</w:t>
            </w:r>
          </w:p>
        </w:tc>
        <w:tc>
          <w:tcPr>
            <w:tcW w:w="600" w:type="dxa"/>
            <w:noWrap w:val="0"/>
            <w:vAlign w:val="top"/>
          </w:tcPr>
          <w:p w14:paraId="7EA9DF54">
            <w:pPr>
              <w:pStyle w:val="249"/>
              <w:rPr>
                <w:sz w:val="26"/>
                <w:szCs w:val="26"/>
              </w:rPr>
            </w:pPr>
          </w:p>
          <w:p w14:paraId="1F068081">
            <w:pPr>
              <w:pStyle w:val="249"/>
              <w:rPr>
                <w:sz w:val="26"/>
                <w:szCs w:val="26"/>
              </w:rPr>
            </w:pPr>
          </w:p>
          <w:p w14:paraId="4D0C4FD3">
            <w:pPr>
              <w:pStyle w:val="249"/>
              <w:rPr>
                <w:rFonts w:hint="default"/>
                <w:sz w:val="26"/>
                <w:szCs w:val="26"/>
                <w:lang w:val="vi-VN"/>
              </w:rPr>
            </w:pPr>
          </w:p>
        </w:tc>
        <w:tc>
          <w:tcPr>
            <w:tcW w:w="696" w:type="dxa"/>
            <w:noWrap w:val="0"/>
            <w:vAlign w:val="top"/>
          </w:tcPr>
          <w:p w14:paraId="704402E8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83" w:type="dxa"/>
            <w:noWrap w:val="0"/>
            <w:vAlign w:val="top"/>
          </w:tcPr>
          <w:p w14:paraId="25E579B2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88" w:type="dxa"/>
            <w:noWrap w:val="0"/>
            <w:vAlign w:val="top"/>
          </w:tcPr>
          <w:p w14:paraId="26AD1AA0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81" w:type="dxa"/>
            <w:noWrap w:val="0"/>
            <w:vAlign w:val="top"/>
          </w:tcPr>
          <w:p w14:paraId="1C2BA61B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79" w:type="dxa"/>
            <w:noWrap w:val="0"/>
            <w:vAlign w:val="top"/>
          </w:tcPr>
          <w:p w14:paraId="36E59E2F">
            <w:pPr>
              <w:pStyle w:val="249"/>
              <w:rPr>
                <w:b/>
                <w:sz w:val="26"/>
                <w:szCs w:val="26"/>
              </w:rPr>
            </w:pPr>
          </w:p>
          <w:p w14:paraId="728217BD">
            <w:pPr>
              <w:pStyle w:val="249"/>
              <w:spacing w:before="11"/>
              <w:rPr>
                <w:b/>
                <w:sz w:val="26"/>
                <w:szCs w:val="26"/>
              </w:rPr>
            </w:pPr>
          </w:p>
          <w:p w14:paraId="31AAB81B">
            <w:pPr>
              <w:pStyle w:val="249"/>
              <w:ind w:right="140"/>
              <w:jc w:val="right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pacing w:val="-2"/>
                <w:sz w:val="26"/>
                <w:szCs w:val="26"/>
                <w:lang w:val="vi-VN"/>
              </w:rPr>
              <w:t>3</w:t>
            </w:r>
          </w:p>
        </w:tc>
        <w:tc>
          <w:tcPr>
            <w:tcW w:w="572" w:type="dxa"/>
            <w:noWrap w:val="0"/>
            <w:vAlign w:val="top"/>
          </w:tcPr>
          <w:p w14:paraId="14B731B8">
            <w:pPr>
              <w:pStyle w:val="249"/>
              <w:rPr>
                <w:sz w:val="26"/>
                <w:szCs w:val="26"/>
              </w:rPr>
            </w:pPr>
          </w:p>
        </w:tc>
      </w:tr>
      <w:tr w14:paraId="7AB93B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9" w:hRule="atLeast"/>
        </w:trPr>
        <w:tc>
          <w:tcPr>
            <w:tcW w:w="572" w:type="dxa"/>
            <w:vMerge w:val="continue"/>
            <w:tcBorders>
              <w:top w:val="nil"/>
            </w:tcBorders>
            <w:noWrap w:val="0"/>
            <w:vAlign w:val="top"/>
          </w:tcPr>
          <w:p w14:paraId="5E87F6A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18" w:type="dxa"/>
            <w:vMerge w:val="continue"/>
            <w:tcBorders>
              <w:top w:val="nil"/>
            </w:tcBorders>
            <w:noWrap w:val="0"/>
            <w:vAlign w:val="top"/>
          </w:tcPr>
          <w:p w14:paraId="5972A55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13" w:type="dxa"/>
            <w:vMerge w:val="continue"/>
            <w:tcBorders>
              <w:top w:val="nil"/>
            </w:tcBorders>
            <w:noWrap w:val="0"/>
            <w:vAlign w:val="top"/>
          </w:tcPr>
          <w:p w14:paraId="1C5C8510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48" w:type="dxa"/>
            <w:noWrap w:val="0"/>
            <w:vAlign w:val="top"/>
          </w:tcPr>
          <w:p w14:paraId="4DC88041">
            <w:pPr>
              <w:pStyle w:val="249"/>
              <w:spacing w:line="275" w:lineRule="exact"/>
              <w:ind w:left="11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Vận</w:t>
            </w:r>
            <w:r>
              <w:rPr>
                <w:b/>
                <w:spacing w:val="-5"/>
                <w:sz w:val="26"/>
                <w:szCs w:val="26"/>
              </w:rPr>
              <w:t xml:space="preserve"> </w:t>
            </w:r>
            <w:r>
              <w:rPr>
                <w:b/>
                <w:spacing w:val="-2"/>
                <w:sz w:val="26"/>
                <w:szCs w:val="26"/>
              </w:rPr>
              <w:t>dụng:</w:t>
            </w:r>
          </w:p>
          <w:p w14:paraId="1F771ACF">
            <w:pPr>
              <w:pStyle w:val="249"/>
              <w:ind w:left="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Hiểu</w:t>
            </w:r>
            <w:r>
              <w:rPr>
                <w:spacing w:val="-4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và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vận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dụng</w:t>
            </w:r>
            <w:r>
              <w:rPr>
                <w:spacing w:val="-7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được</w:t>
            </w:r>
            <w:r>
              <w:rPr>
                <w:spacing w:val="-4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từ</w:t>
            </w:r>
            <w:r>
              <w:rPr>
                <w:spacing w:val="-4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vựng</w:t>
            </w:r>
            <w:r>
              <w:rPr>
                <w:spacing w:val="-7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đã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học trong văn cảnh (danh từ, động từ, tính</w:t>
            </w:r>
          </w:p>
          <w:p w14:paraId="30919BC3">
            <w:pPr>
              <w:pStyle w:val="249"/>
              <w:ind w:left="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từ và</w:t>
            </w:r>
            <w:r>
              <w:rPr>
                <w:spacing w:val="-1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trạng</w:t>
            </w:r>
            <w:r>
              <w:rPr>
                <w:spacing w:val="-3"/>
                <w:sz w:val="26"/>
                <w:szCs w:val="26"/>
              </w:rPr>
              <w:t xml:space="preserve"> </w:t>
            </w:r>
            <w:r>
              <w:rPr>
                <w:spacing w:val="-4"/>
                <w:sz w:val="26"/>
                <w:szCs w:val="26"/>
              </w:rPr>
              <w:t>từ…)</w:t>
            </w:r>
          </w:p>
        </w:tc>
        <w:tc>
          <w:tcPr>
            <w:tcW w:w="732" w:type="dxa"/>
            <w:noWrap w:val="0"/>
            <w:vAlign w:val="top"/>
          </w:tcPr>
          <w:p w14:paraId="02A25416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52" w:type="dxa"/>
            <w:noWrap w:val="0"/>
            <w:vAlign w:val="top"/>
          </w:tcPr>
          <w:p w14:paraId="0881310D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76" w:type="dxa"/>
            <w:noWrap w:val="0"/>
            <w:vAlign w:val="top"/>
          </w:tcPr>
          <w:p w14:paraId="35C72A95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600" w:type="dxa"/>
            <w:noWrap w:val="0"/>
            <w:vAlign w:val="top"/>
          </w:tcPr>
          <w:p w14:paraId="736707CC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696" w:type="dxa"/>
            <w:noWrap w:val="0"/>
            <w:vAlign w:val="top"/>
          </w:tcPr>
          <w:p w14:paraId="79A25D79">
            <w:pPr>
              <w:pStyle w:val="249"/>
              <w:rPr>
                <w:b/>
                <w:sz w:val="26"/>
                <w:szCs w:val="26"/>
              </w:rPr>
            </w:pPr>
          </w:p>
          <w:p w14:paraId="453F64FD">
            <w:pPr>
              <w:pStyle w:val="249"/>
              <w:spacing w:before="163"/>
              <w:rPr>
                <w:sz w:val="26"/>
                <w:szCs w:val="26"/>
                <w:lang w:val="en-US"/>
              </w:rPr>
            </w:pPr>
          </w:p>
        </w:tc>
        <w:tc>
          <w:tcPr>
            <w:tcW w:w="583" w:type="dxa"/>
            <w:noWrap w:val="0"/>
            <w:vAlign w:val="top"/>
          </w:tcPr>
          <w:p w14:paraId="4D3E6482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88" w:type="dxa"/>
            <w:noWrap w:val="0"/>
            <w:vAlign w:val="top"/>
          </w:tcPr>
          <w:p w14:paraId="35531F05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81" w:type="dxa"/>
            <w:noWrap w:val="0"/>
            <w:vAlign w:val="top"/>
          </w:tcPr>
          <w:p w14:paraId="39E8BB7C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79" w:type="dxa"/>
            <w:noWrap w:val="0"/>
            <w:vAlign w:val="top"/>
          </w:tcPr>
          <w:p w14:paraId="63D0B2EB">
            <w:pPr>
              <w:pStyle w:val="249"/>
              <w:rPr>
                <w:b/>
                <w:sz w:val="26"/>
                <w:szCs w:val="26"/>
              </w:rPr>
            </w:pPr>
          </w:p>
          <w:p w14:paraId="0BB81B49">
            <w:pPr>
              <w:pStyle w:val="249"/>
              <w:spacing w:before="163"/>
              <w:ind w:right="140"/>
              <w:jc w:val="right"/>
              <w:rPr>
                <w:sz w:val="26"/>
                <w:szCs w:val="26"/>
                <w:lang w:val="en-US"/>
              </w:rPr>
            </w:pPr>
          </w:p>
        </w:tc>
        <w:tc>
          <w:tcPr>
            <w:tcW w:w="572" w:type="dxa"/>
            <w:noWrap w:val="0"/>
            <w:vAlign w:val="top"/>
          </w:tcPr>
          <w:p w14:paraId="269D09FA">
            <w:pPr>
              <w:pStyle w:val="249"/>
              <w:rPr>
                <w:sz w:val="26"/>
                <w:szCs w:val="26"/>
              </w:rPr>
            </w:pPr>
          </w:p>
        </w:tc>
      </w:tr>
      <w:tr w14:paraId="085E93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</w:trPr>
        <w:tc>
          <w:tcPr>
            <w:tcW w:w="572" w:type="dxa"/>
            <w:vMerge w:val="continue"/>
            <w:tcBorders>
              <w:top w:val="nil"/>
            </w:tcBorders>
            <w:noWrap w:val="0"/>
            <w:vAlign w:val="top"/>
          </w:tcPr>
          <w:p w14:paraId="2D887BC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18" w:type="dxa"/>
            <w:vMerge w:val="continue"/>
            <w:tcBorders>
              <w:top w:val="nil"/>
            </w:tcBorders>
            <w:noWrap w:val="0"/>
            <w:vAlign w:val="top"/>
          </w:tcPr>
          <w:p w14:paraId="2A47748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13" w:type="dxa"/>
            <w:vMerge w:val="restart"/>
            <w:noWrap w:val="0"/>
            <w:vAlign w:val="top"/>
          </w:tcPr>
          <w:p w14:paraId="392B1554">
            <w:pPr>
              <w:pStyle w:val="249"/>
              <w:spacing w:before="1"/>
              <w:ind w:left="114"/>
              <w:rPr>
                <w:b/>
                <w:sz w:val="26"/>
                <w:szCs w:val="26"/>
              </w:rPr>
            </w:pPr>
            <w:r>
              <w:rPr>
                <w:b/>
                <w:spacing w:val="-2"/>
                <w:sz w:val="26"/>
                <w:szCs w:val="26"/>
              </w:rPr>
              <w:t>Grammar</w:t>
            </w:r>
          </w:p>
          <w:p w14:paraId="2A34ED99">
            <w:pPr>
              <w:pStyle w:val="249"/>
              <w:ind w:left="114"/>
              <w:rPr>
                <w:rFonts w:hint="default"/>
                <w:spacing w:val="-4"/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Các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chủ điểm</w:t>
            </w:r>
            <w:r>
              <w:rPr>
                <w:spacing w:val="-1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ngữ pháp từ</w:t>
            </w:r>
            <w:r>
              <w:rPr>
                <w:spacing w:val="-5"/>
                <w:sz w:val="26"/>
                <w:szCs w:val="26"/>
              </w:rPr>
              <w:t xml:space="preserve"> Unit</w:t>
            </w:r>
            <w:r>
              <w:rPr>
                <w:rFonts w:hint="default"/>
                <w:spacing w:val="-5"/>
                <w:sz w:val="26"/>
                <w:szCs w:val="26"/>
                <w:lang w:val="vi-VN"/>
              </w:rPr>
              <w:t>1,2,3</w:t>
            </w:r>
          </w:p>
          <w:p w14:paraId="0E49A7BB">
            <w:pPr>
              <w:pStyle w:val="249"/>
              <w:ind w:left="114"/>
              <w:rPr>
                <w:sz w:val="26"/>
                <w:szCs w:val="26"/>
                <w:lang w:val="en-US"/>
              </w:rPr>
            </w:pPr>
          </w:p>
        </w:tc>
        <w:tc>
          <w:tcPr>
            <w:tcW w:w="4248" w:type="dxa"/>
            <w:noWrap w:val="0"/>
            <w:vAlign w:val="top"/>
          </w:tcPr>
          <w:p w14:paraId="5A8AD079">
            <w:pPr>
              <w:pStyle w:val="249"/>
              <w:spacing w:before="1"/>
              <w:ind w:left="11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Nhận</w:t>
            </w:r>
            <w:r>
              <w:rPr>
                <w:b/>
                <w:spacing w:val="-2"/>
                <w:sz w:val="26"/>
                <w:szCs w:val="26"/>
              </w:rPr>
              <w:t xml:space="preserve"> biết:</w:t>
            </w:r>
          </w:p>
          <w:p w14:paraId="6ED55B6D">
            <w:pPr>
              <w:pStyle w:val="249"/>
              <w:spacing w:line="270" w:lineRule="atLeast"/>
              <w:ind w:left="113" w:right="19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>
              <w:rPr>
                <w:spacing w:val="-6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Nhận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ra</w:t>
            </w:r>
            <w:r>
              <w:rPr>
                <w:spacing w:val="-6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được</w:t>
            </w:r>
            <w:r>
              <w:rPr>
                <w:spacing w:val="-7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các</w:t>
            </w:r>
            <w:r>
              <w:rPr>
                <w:spacing w:val="-6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kiến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thức</w:t>
            </w:r>
            <w:r>
              <w:rPr>
                <w:spacing w:val="-7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ngữ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pháp đã học.</w:t>
            </w:r>
          </w:p>
        </w:tc>
        <w:tc>
          <w:tcPr>
            <w:tcW w:w="732" w:type="dxa"/>
            <w:noWrap w:val="0"/>
            <w:vAlign w:val="top"/>
          </w:tcPr>
          <w:p w14:paraId="0931E5E9">
            <w:pPr>
              <w:pStyle w:val="249"/>
              <w:spacing w:before="1"/>
              <w:rPr>
                <w:b/>
                <w:sz w:val="26"/>
                <w:szCs w:val="26"/>
              </w:rPr>
            </w:pPr>
          </w:p>
          <w:p w14:paraId="1B16E2A5">
            <w:pPr>
              <w:pStyle w:val="249"/>
              <w:ind w:left="126"/>
              <w:rPr>
                <w:rFonts w:hint="default"/>
                <w:sz w:val="26"/>
                <w:szCs w:val="26"/>
                <w:lang w:val="vi-VN"/>
              </w:rPr>
            </w:pPr>
          </w:p>
        </w:tc>
        <w:tc>
          <w:tcPr>
            <w:tcW w:w="552" w:type="dxa"/>
            <w:noWrap w:val="0"/>
            <w:vAlign w:val="top"/>
          </w:tcPr>
          <w:p w14:paraId="62F1650E">
            <w:pPr>
              <w:pStyle w:val="249"/>
              <w:rPr>
                <w:sz w:val="26"/>
                <w:szCs w:val="26"/>
                <w:lang w:val="en-US"/>
              </w:rPr>
            </w:pPr>
          </w:p>
          <w:p w14:paraId="7FB87652">
            <w:pPr>
              <w:pStyle w:val="249"/>
              <w:rPr>
                <w:sz w:val="26"/>
                <w:szCs w:val="26"/>
                <w:lang w:val="en-US"/>
              </w:rPr>
            </w:pPr>
          </w:p>
        </w:tc>
        <w:tc>
          <w:tcPr>
            <w:tcW w:w="576" w:type="dxa"/>
            <w:noWrap w:val="0"/>
            <w:vAlign w:val="top"/>
          </w:tcPr>
          <w:p w14:paraId="4F71C69C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600" w:type="dxa"/>
            <w:noWrap w:val="0"/>
            <w:vAlign w:val="top"/>
          </w:tcPr>
          <w:p w14:paraId="1B7BC0FC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696" w:type="dxa"/>
            <w:noWrap w:val="0"/>
            <w:vAlign w:val="top"/>
          </w:tcPr>
          <w:p w14:paraId="213C399E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83" w:type="dxa"/>
            <w:noWrap w:val="0"/>
            <w:vAlign w:val="top"/>
          </w:tcPr>
          <w:p w14:paraId="6B8429D3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88" w:type="dxa"/>
            <w:noWrap w:val="0"/>
            <w:vAlign w:val="top"/>
          </w:tcPr>
          <w:p w14:paraId="670B9DE7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81" w:type="dxa"/>
            <w:noWrap w:val="0"/>
            <w:vAlign w:val="top"/>
          </w:tcPr>
          <w:p w14:paraId="7ED58591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79" w:type="dxa"/>
            <w:noWrap w:val="0"/>
            <w:vAlign w:val="top"/>
          </w:tcPr>
          <w:p w14:paraId="2322AB94">
            <w:pPr>
              <w:pStyle w:val="249"/>
              <w:spacing w:before="1"/>
              <w:rPr>
                <w:b/>
                <w:sz w:val="26"/>
                <w:szCs w:val="26"/>
              </w:rPr>
            </w:pPr>
          </w:p>
          <w:p w14:paraId="0817212B">
            <w:pPr>
              <w:pStyle w:val="249"/>
              <w:ind w:right="140"/>
              <w:jc w:val="right"/>
              <w:rPr>
                <w:sz w:val="26"/>
                <w:szCs w:val="26"/>
                <w:lang w:val="en-US"/>
              </w:rPr>
            </w:pPr>
          </w:p>
        </w:tc>
        <w:tc>
          <w:tcPr>
            <w:tcW w:w="572" w:type="dxa"/>
            <w:noWrap w:val="0"/>
            <w:vAlign w:val="top"/>
          </w:tcPr>
          <w:p w14:paraId="0D08D641">
            <w:pPr>
              <w:pStyle w:val="249"/>
              <w:rPr>
                <w:sz w:val="26"/>
                <w:szCs w:val="26"/>
              </w:rPr>
            </w:pPr>
          </w:p>
        </w:tc>
      </w:tr>
      <w:tr w14:paraId="7304B9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572" w:type="dxa"/>
            <w:vMerge w:val="continue"/>
            <w:tcBorders>
              <w:top w:val="nil"/>
            </w:tcBorders>
            <w:noWrap w:val="0"/>
            <w:vAlign w:val="top"/>
          </w:tcPr>
          <w:p w14:paraId="3B61C7D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18" w:type="dxa"/>
            <w:vMerge w:val="continue"/>
            <w:tcBorders>
              <w:top w:val="nil"/>
            </w:tcBorders>
            <w:noWrap w:val="0"/>
            <w:vAlign w:val="top"/>
          </w:tcPr>
          <w:p w14:paraId="1CABCBB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13" w:type="dxa"/>
            <w:vMerge w:val="continue"/>
            <w:tcBorders>
              <w:top w:val="nil"/>
            </w:tcBorders>
            <w:noWrap w:val="0"/>
            <w:vAlign w:val="top"/>
          </w:tcPr>
          <w:p w14:paraId="6EF1A09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48" w:type="dxa"/>
            <w:noWrap w:val="0"/>
            <w:vAlign w:val="top"/>
          </w:tcPr>
          <w:p w14:paraId="427E95EA">
            <w:pPr>
              <w:pStyle w:val="249"/>
              <w:spacing w:line="275" w:lineRule="exact"/>
              <w:ind w:left="11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Thông </w:t>
            </w:r>
            <w:r>
              <w:rPr>
                <w:b/>
                <w:spacing w:val="-2"/>
                <w:sz w:val="26"/>
                <w:szCs w:val="26"/>
              </w:rPr>
              <w:t>hiểu:</w:t>
            </w:r>
          </w:p>
          <w:p w14:paraId="2DE3B795">
            <w:pPr>
              <w:pStyle w:val="249"/>
              <w:spacing w:line="270" w:lineRule="atLeast"/>
              <w:ind w:left="113" w:firstLine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>
              <w:rPr>
                <w:spacing w:val="-6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Hiểu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và</w:t>
            </w:r>
            <w:r>
              <w:rPr>
                <w:spacing w:val="-6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phân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biệt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các</w:t>
            </w:r>
            <w:r>
              <w:rPr>
                <w:spacing w:val="-6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chủ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điểm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ngữ pháp đã học.</w:t>
            </w:r>
          </w:p>
        </w:tc>
        <w:tc>
          <w:tcPr>
            <w:tcW w:w="732" w:type="dxa"/>
            <w:noWrap w:val="0"/>
            <w:vAlign w:val="top"/>
          </w:tcPr>
          <w:p w14:paraId="42C25E03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52" w:type="dxa"/>
            <w:noWrap w:val="0"/>
            <w:vAlign w:val="top"/>
          </w:tcPr>
          <w:p w14:paraId="12AFB28F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76" w:type="dxa"/>
            <w:noWrap w:val="0"/>
            <w:vAlign w:val="top"/>
          </w:tcPr>
          <w:p w14:paraId="7AB67984">
            <w:pPr>
              <w:pStyle w:val="249"/>
              <w:spacing w:before="10"/>
              <w:ind w:firstLine="130" w:firstLineChars="50"/>
              <w:rPr>
                <w:rFonts w:hint="default"/>
                <w:b/>
                <w:sz w:val="26"/>
                <w:szCs w:val="26"/>
                <w:lang w:val="vi-VN"/>
              </w:rPr>
            </w:pPr>
          </w:p>
          <w:p w14:paraId="1B88E6F7">
            <w:pPr>
              <w:pStyle w:val="249"/>
              <w:ind w:left="114" w:right="115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b/>
                <w:sz w:val="26"/>
                <w:szCs w:val="26"/>
                <w:lang w:val="vi-VN"/>
              </w:rPr>
              <w:t>1</w:t>
            </w:r>
          </w:p>
        </w:tc>
        <w:tc>
          <w:tcPr>
            <w:tcW w:w="600" w:type="dxa"/>
            <w:noWrap w:val="0"/>
            <w:vAlign w:val="top"/>
          </w:tcPr>
          <w:p w14:paraId="261AB8EB">
            <w:pPr>
              <w:pStyle w:val="249"/>
              <w:rPr>
                <w:sz w:val="26"/>
                <w:szCs w:val="26"/>
                <w:lang w:val="en-US"/>
              </w:rPr>
            </w:pPr>
          </w:p>
        </w:tc>
        <w:tc>
          <w:tcPr>
            <w:tcW w:w="696" w:type="dxa"/>
            <w:noWrap w:val="0"/>
            <w:vAlign w:val="top"/>
          </w:tcPr>
          <w:p w14:paraId="3E7EE7E6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83" w:type="dxa"/>
            <w:noWrap w:val="0"/>
            <w:vAlign w:val="top"/>
          </w:tcPr>
          <w:p w14:paraId="3724CE30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88" w:type="dxa"/>
            <w:noWrap w:val="0"/>
            <w:vAlign w:val="top"/>
          </w:tcPr>
          <w:p w14:paraId="4B4959BA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81" w:type="dxa"/>
            <w:noWrap w:val="0"/>
            <w:vAlign w:val="top"/>
          </w:tcPr>
          <w:p w14:paraId="1C1CA0B3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79" w:type="dxa"/>
            <w:noWrap w:val="0"/>
            <w:vAlign w:val="top"/>
          </w:tcPr>
          <w:p w14:paraId="4EF5B4D4">
            <w:pPr>
              <w:pStyle w:val="249"/>
              <w:spacing w:before="10"/>
              <w:rPr>
                <w:b/>
                <w:sz w:val="26"/>
                <w:szCs w:val="26"/>
              </w:rPr>
            </w:pPr>
          </w:p>
          <w:p w14:paraId="24B1B98B">
            <w:pPr>
              <w:pStyle w:val="249"/>
              <w:ind w:right="140"/>
              <w:jc w:val="right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pacing w:val="-2"/>
                <w:sz w:val="26"/>
                <w:szCs w:val="26"/>
                <w:lang w:val="vi-VN"/>
              </w:rPr>
              <w:t>1</w:t>
            </w:r>
          </w:p>
        </w:tc>
        <w:tc>
          <w:tcPr>
            <w:tcW w:w="572" w:type="dxa"/>
            <w:noWrap w:val="0"/>
            <w:vAlign w:val="top"/>
          </w:tcPr>
          <w:p w14:paraId="45B10DBE">
            <w:pPr>
              <w:pStyle w:val="249"/>
              <w:rPr>
                <w:sz w:val="26"/>
                <w:szCs w:val="26"/>
              </w:rPr>
            </w:pPr>
          </w:p>
        </w:tc>
      </w:tr>
      <w:tr w14:paraId="000BC0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572" w:type="dxa"/>
            <w:noWrap w:val="0"/>
            <w:vAlign w:val="top"/>
          </w:tcPr>
          <w:p w14:paraId="3A3228F2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1618" w:type="dxa"/>
            <w:noWrap w:val="0"/>
            <w:vAlign w:val="top"/>
          </w:tcPr>
          <w:p w14:paraId="23378E4C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2913" w:type="dxa"/>
            <w:vMerge w:val="continue"/>
            <w:tcBorders>
              <w:top w:val="nil"/>
            </w:tcBorders>
            <w:noWrap w:val="0"/>
            <w:vAlign w:val="top"/>
          </w:tcPr>
          <w:p w14:paraId="6E6E3D4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48" w:type="dxa"/>
            <w:noWrap w:val="0"/>
            <w:vAlign w:val="top"/>
          </w:tcPr>
          <w:p w14:paraId="34BFFC47">
            <w:pPr>
              <w:pStyle w:val="249"/>
              <w:spacing w:line="275" w:lineRule="exact"/>
              <w:ind w:left="11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Vận</w:t>
            </w:r>
            <w:r>
              <w:rPr>
                <w:b/>
                <w:spacing w:val="-5"/>
                <w:sz w:val="26"/>
                <w:szCs w:val="26"/>
              </w:rPr>
              <w:t xml:space="preserve"> </w:t>
            </w:r>
            <w:r>
              <w:rPr>
                <w:b/>
                <w:spacing w:val="-2"/>
                <w:sz w:val="26"/>
                <w:szCs w:val="26"/>
              </w:rPr>
              <w:t>dụng:</w:t>
            </w:r>
          </w:p>
          <w:p w14:paraId="76349F22">
            <w:pPr>
              <w:pStyle w:val="249"/>
              <w:spacing w:line="270" w:lineRule="atLeast"/>
              <w:ind w:left="113" w:right="19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>
              <w:rPr>
                <w:spacing w:val="-6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Hiểu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và</w:t>
            </w:r>
            <w:r>
              <w:rPr>
                <w:spacing w:val="-6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vận</w:t>
            </w:r>
            <w:r>
              <w:rPr>
                <w:spacing w:val="-3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dụng</w:t>
            </w:r>
            <w:r>
              <w:rPr>
                <w:spacing w:val="-8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các</w:t>
            </w:r>
            <w:r>
              <w:rPr>
                <w:spacing w:val="-6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kiến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ngữ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pháp đã học vào bài nghe, đọc, viết.</w:t>
            </w:r>
          </w:p>
        </w:tc>
        <w:tc>
          <w:tcPr>
            <w:tcW w:w="732" w:type="dxa"/>
            <w:noWrap w:val="0"/>
            <w:vAlign w:val="top"/>
          </w:tcPr>
          <w:p w14:paraId="1D8EFDD2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52" w:type="dxa"/>
            <w:noWrap w:val="0"/>
            <w:vAlign w:val="top"/>
          </w:tcPr>
          <w:p w14:paraId="61D5B4C5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76" w:type="dxa"/>
            <w:noWrap w:val="0"/>
            <w:vAlign w:val="top"/>
          </w:tcPr>
          <w:p w14:paraId="346C9ADF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600" w:type="dxa"/>
            <w:noWrap w:val="0"/>
            <w:vAlign w:val="top"/>
          </w:tcPr>
          <w:p w14:paraId="46CD95BE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696" w:type="dxa"/>
            <w:noWrap w:val="0"/>
            <w:vAlign w:val="top"/>
          </w:tcPr>
          <w:p w14:paraId="30F98E13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83" w:type="dxa"/>
            <w:noWrap w:val="0"/>
            <w:vAlign w:val="top"/>
          </w:tcPr>
          <w:p w14:paraId="0EC9FE90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88" w:type="dxa"/>
            <w:noWrap w:val="0"/>
            <w:vAlign w:val="top"/>
          </w:tcPr>
          <w:p w14:paraId="2F3C2D74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81" w:type="dxa"/>
            <w:noWrap w:val="0"/>
            <w:vAlign w:val="top"/>
          </w:tcPr>
          <w:p w14:paraId="4298EEB6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79" w:type="dxa"/>
            <w:noWrap w:val="0"/>
            <w:vAlign w:val="top"/>
          </w:tcPr>
          <w:p w14:paraId="1AA4B06F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72" w:type="dxa"/>
            <w:noWrap w:val="0"/>
            <w:vAlign w:val="top"/>
          </w:tcPr>
          <w:p w14:paraId="187AF693">
            <w:pPr>
              <w:pStyle w:val="249"/>
              <w:rPr>
                <w:sz w:val="26"/>
                <w:szCs w:val="26"/>
              </w:rPr>
            </w:pPr>
          </w:p>
        </w:tc>
      </w:tr>
      <w:tr w14:paraId="3EE5FB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8" w:hRule="atLeast"/>
        </w:trPr>
        <w:tc>
          <w:tcPr>
            <w:tcW w:w="572" w:type="dxa"/>
            <w:vMerge w:val="restart"/>
            <w:noWrap w:val="0"/>
            <w:vAlign w:val="top"/>
          </w:tcPr>
          <w:p w14:paraId="69380D05">
            <w:pPr>
              <w:pStyle w:val="249"/>
              <w:spacing w:line="276" w:lineRule="exact"/>
              <w:ind w:left="115"/>
              <w:rPr>
                <w:b/>
                <w:sz w:val="26"/>
                <w:szCs w:val="26"/>
              </w:rPr>
            </w:pPr>
            <w:r>
              <w:rPr>
                <w:b/>
                <w:spacing w:val="-4"/>
                <w:sz w:val="26"/>
                <w:szCs w:val="26"/>
              </w:rPr>
              <w:t>III.</w:t>
            </w:r>
          </w:p>
        </w:tc>
        <w:tc>
          <w:tcPr>
            <w:tcW w:w="1618" w:type="dxa"/>
            <w:vMerge w:val="restart"/>
            <w:noWrap w:val="0"/>
            <w:vAlign w:val="top"/>
          </w:tcPr>
          <w:p w14:paraId="70EBBD0C">
            <w:pPr>
              <w:pStyle w:val="249"/>
              <w:spacing w:line="276" w:lineRule="exact"/>
              <w:ind w:left="114"/>
              <w:rPr>
                <w:b/>
                <w:sz w:val="26"/>
                <w:szCs w:val="26"/>
              </w:rPr>
            </w:pPr>
            <w:r>
              <w:rPr>
                <w:b/>
                <w:spacing w:val="-2"/>
                <w:sz w:val="26"/>
                <w:szCs w:val="26"/>
              </w:rPr>
              <w:t>READING</w:t>
            </w:r>
          </w:p>
        </w:tc>
        <w:tc>
          <w:tcPr>
            <w:tcW w:w="2913" w:type="dxa"/>
            <w:vMerge w:val="restart"/>
            <w:noWrap w:val="0"/>
            <w:vAlign w:val="top"/>
          </w:tcPr>
          <w:p w14:paraId="741AF4F7">
            <w:pPr>
              <w:pStyle w:val="249"/>
              <w:spacing w:line="276" w:lineRule="exact"/>
              <w:ind w:left="114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1.</w:t>
            </w:r>
            <w:r>
              <w:rPr>
                <w:b/>
                <w:spacing w:val="-3"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Cloze</w:t>
            </w:r>
            <w:r>
              <w:rPr>
                <w:b/>
                <w:spacing w:val="-1"/>
                <w:sz w:val="26"/>
                <w:szCs w:val="26"/>
              </w:rPr>
              <w:t xml:space="preserve"> </w:t>
            </w:r>
            <w:r>
              <w:rPr>
                <w:b/>
                <w:spacing w:val="-4"/>
                <w:sz w:val="26"/>
                <w:szCs w:val="26"/>
              </w:rPr>
              <w:t>test</w:t>
            </w:r>
          </w:p>
          <w:p w14:paraId="14C0F846">
            <w:pPr>
              <w:pStyle w:val="249"/>
              <w:ind w:left="114" w:right="57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Hiểu được bài đọc có độ dài khoảng</w:t>
            </w:r>
            <w:r>
              <w:rPr>
                <w:spacing w:val="-11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100-120 về chủ điểm “</w:t>
            </w:r>
            <w:r>
              <w:rPr>
                <w:rFonts w:hint="default"/>
                <w:sz w:val="26"/>
                <w:szCs w:val="26"/>
                <w:lang w:val="vi-VN"/>
              </w:rPr>
              <w:t>Life in a big city</w:t>
            </w:r>
            <w:r>
              <w:rPr>
                <w:sz w:val="26"/>
                <w:szCs w:val="26"/>
              </w:rPr>
              <w:t xml:space="preserve">” với các thành tố ngôn ngữ sau: </w:t>
            </w:r>
          </w:p>
          <w:p w14:paraId="15C2352C">
            <w:pPr>
              <w:spacing w:line="30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Nghĩa của từ</w:t>
            </w:r>
          </w:p>
          <w:p w14:paraId="1DB7E8E5">
            <w:pPr>
              <w:spacing w:line="30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Giới từ</w:t>
            </w:r>
          </w:p>
          <w:p w14:paraId="7397DFB1">
            <w:pPr>
              <w:spacing w:line="30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Từ loại (Part of speech)</w:t>
            </w:r>
          </w:p>
        </w:tc>
        <w:tc>
          <w:tcPr>
            <w:tcW w:w="4248" w:type="dxa"/>
            <w:noWrap w:val="0"/>
            <w:vAlign w:val="top"/>
          </w:tcPr>
          <w:p w14:paraId="08F2B0A4">
            <w:pPr>
              <w:pStyle w:val="249"/>
              <w:spacing w:line="276" w:lineRule="exact"/>
              <w:ind w:left="11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Nhận</w:t>
            </w:r>
            <w:r>
              <w:rPr>
                <w:b/>
                <w:spacing w:val="-2"/>
                <w:sz w:val="26"/>
                <w:szCs w:val="26"/>
              </w:rPr>
              <w:t xml:space="preserve"> biết:</w:t>
            </w:r>
          </w:p>
          <w:p w14:paraId="45B9F7F7">
            <w:pPr>
              <w:pStyle w:val="249"/>
              <w:spacing w:line="270" w:lineRule="atLeast"/>
              <w:ind w:left="113" w:right="19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>
              <w:rPr>
                <w:spacing w:val="-6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Nhận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ra</w:t>
            </w:r>
            <w:r>
              <w:rPr>
                <w:spacing w:val="-6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được</w:t>
            </w:r>
            <w:r>
              <w:rPr>
                <w:spacing w:val="-7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các</w:t>
            </w:r>
            <w:r>
              <w:rPr>
                <w:spacing w:val="-6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thành</w:t>
            </w:r>
            <w:r>
              <w:rPr>
                <w:spacing w:val="-4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tố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ngôn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ngữ và liên kết về mặt văn bản.</w:t>
            </w:r>
          </w:p>
        </w:tc>
        <w:tc>
          <w:tcPr>
            <w:tcW w:w="732" w:type="dxa"/>
            <w:noWrap w:val="0"/>
            <w:vAlign w:val="top"/>
          </w:tcPr>
          <w:p w14:paraId="05ED3CA2">
            <w:pPr>
              <w:pStyle w:val="249"/>
              <w:spacing w:before="11"/>
              <w:rPr>
                <w:b/>
                <w:sz w:val="26"/>
                <w:szCs w:val="26"/>
              </w:rPr>
            </w:pPr>
          </w:p>
          <w:p w14:paraId="43D3A9CA">
            <w:pPr>
              <w:pStyle w:val="249"/>
              <w:ind w:left="126"/>
              <w:rPr>
                <w:sz w:val="26"/>
                <w:szCs w:val="26"/>
                <w:lang w:val="en-US"/>
              </w:rPr>
            </w:pPr>
            <w:r>
              <w:rPr>
                <w:spacing w:val="-2"/>
                <w:sz w:val="26"/>
                <w:szCs w:val="26"/>
              </w:rPr>
              <w:t>3</w:t>
            </w:r>
          </w:p>
        </w:tc>
        <w:tc>
          <w:tcPr>
            <w:tcW w:w="552" w:type="dxa"/>
            <w:noWrap w:val="0"/>
            <w:vAlign w:val="top"/>
          </w:tcPr>
          <w:p w14:paraId="159BFAB6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76" w:type="dxa"/>
            <w:noWrap w:val="0"/>
            <w:vAlign w:val="top"/>
          </w:tcPr>
          <w:p w14:paraId="3E700B56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600" w:type="dxa"/>
            <w:noWrap w:val="0"/>
            <w:vAlign w:val="top"/>
          </w:tcPr>
          <w:p w14:paraId="59CCE047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696" w:type="dxa"/>
            <w:noWrap w:val="0"/>
            <w:vAlign w:val="top"/>
          </w:tcPr>
          <w:p w14:paraId="18A02513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83" w:type="dxa"/>
            <w:noWrap w:val="0"/>
            <w:vAlign w:val="top"/>
          </w:tcPr>
          <w:p w14:paraId="56817867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88" w:type="dxa"/>
            <w:noWrap w:val="0"/>
            <w:vAlign w:val="top"/>
          </w:tcPr>
          <w:p w14:paraId="2807404C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81" w:type="dxa"/>
            <w:noWrap w:val="0"/>
            <w:vAlign w:val="top"/>
          </w:tcPr>
          <w:p w14:paraId="1B93E8AA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79" w:type="dxa"/>
            <w:noWrap w:val="0"/>
            <w:vAlign w:val="top"/>
          </w:tcPr>
          <w:p w14:paraId="686665DE">
            <w:pPr>
              <w:pStyle w:val="249"/>
              <w:spacing w:before="11"/>
              <w:rPr>
                <w:b/>
                <w:sz w:val="26"/>
                <w:szCs w:val="26"/>
              </w:rPr>
            </w:pPr>
          </w:p>
          <w:p w14:paraId="7E239CF9">
            <w:pPr>
              <w:pStyle w:val="249"/>
              <w:ind w:right="140"/>
              <w:jc w:val="right"/>
              <w:rPr>
                <w:sz w:val="26"/>
                <w:szCs w:val="26"/>
                <w:lang w:val="en-US"/>
              </w:rPr>
            </w:pPr>
            <w:r>
              <w:rPr>
                <w:spacing w:val="-2"/>
                <w:sz w:val="26"/>
                <w:szCs w:val="26"/>
              </w:rPr>
              <w:t>3</w:t>
            </w:r>
          </w:p>
        </w:tc>
        <w:tc>
          <w:tcPr>
            <w:tcW w:w="572" w:type="dxa"/>
            <w:noWrap w:val="0"/>
            <w:vAlign w:val="top"/>
          </w:tcPr>
          <w:p w14:paraId="67768A50">
            <w:pPr>
              <w:pStyle w:val="249"/>
              <w:rPr>
                <w:sz w:val="26"/>
                <w:szCs w:val="26"/>
              </w:rPr>
            </w:pPr>
          </w:p>
        </w:tc>
      </w:tr>
      <w:tr w14:paraId="79B2AF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3" w:hRule="atLeast"/>
        </w:trPr>
        <w:tc>
          <w:tcPr>
            <w:tcW w:w="572" w:type="dxa"/>
            <w:vMerge w:val="continue"/>
            <w:tcBorders>
              <w:top w:val="nil"/>
            </w:tcBorders>
            <w:noWrap w:val="0"/>
            <w:vAlign w:val="top"/>
          </w:tcPr>
          <w:p w14:paraId="4CC890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18" w:type="dxa"/>
            <w:vMerge w:val="continue"/>
            <w:tcBorders>
              <w:top w:val="nil"/>
            </w:tcBorders>
            <w:noWrap w:val="0"/>
            <w:vAlign w:val="top"/>
          </w:tcPr>
          <w:p w14:paraId="575ED35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13" w:type="dxa"/>
            <w:vMerge w:val="continue"/>
            <w:tcBorders>
              <w:top w:val="nil"/>
            </w:tcBorders>
            <w:noWrap w:val="0"/>
            <w:vAlign w:val="top"/>
          </w:tcPr>
          <w:p w14:paraId="5EF28BDC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48" w:type="dxa"/>
            <w:noWrap w:val="0"/>
            <w:vAlign w:val="top"/>
          </w:tcPr>
          <w:p w14:paraId="620792AD">
            <w:pPr>
              <w:pStyle w:val="249"/>
              <w:spacing w:line="275" w:lineRule="exact"/>
              <w:ind w:left="11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Thông </w:t>
            </w:r>
            <w:r>
              <w:rPr>
                <w:b/>
                <w:spacing w:val="-2"/>
                <w:sz w:val="26"/>
                <w:szCs w:val="26"/>
              </w:rPr>
              <w:t>hiểu:</w:t>
            </w:r>
          </w:p>
          <w:p w14:paraId="70C53891">
            <w:pPr>
              <w:pStyle w:val="249"/>
              <w:spacing w:line="270" w:lineRule="atLeast"/>
              <w:ind w:left="113" w:right="19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Phân biệt được các đặc trưng, đặc điểm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các</w:t>
            </w:r>
            <w:r>
              <w:rPr>
                <w:spacing w:val="-6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thành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tố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ngôn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ngữ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và</w:t>
            </w:r>
            <w:r>
              <w:rPr>
                <w:spacing w:val="-6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liên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kết về mặt văn bản.</w:t>
            </w:r>
          </w:p>
        </w:tc>
        <w:tc>
          <w:tcPr>
            <w:tcW w:w="732" w:type="dxa"/>
            <w:noWrap w:val="0"/>
            <w:vAlign w:val="top"/>
          </w:tcPr>
          <w:p w14:paraId="54AE250C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52" w:type="dxa"/>
            <w:noWrap w:val="0"/>
            <w:vAlign w:val="top"/>
          </w:tcPr>
          <w:p w14:paraId="40DB4E02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76" w:type="dxa"/>
            <w:noWrap w:val="0"/>
            <w:vAlign w:val="top"/>
          </w:tcPr>
          <w:p w14:paraId="799947B0">
            <w:pPr>
              <w:pStyle w:val="249"/>
              <w:rPr>
                <w:b/>
                <w:sz w:val="26"/>
                <w:szCs w:val="26"/>
              </w:rPr>
            </w:pPr>
          </w:p>
          <w:p w14:paraId="76C16E48">
            <w:pPr>
              <w:pStyle w:val="249"/>
              <w:ind w:left="114" w:right="115"/>
              <w:jc w:val="center"/>
              <w:rPr>
                <w:sz w:val="26"/>
                <w:szCs w:val="26"/>
                <w:lang w:val="en-US"/>
              </w:rPr>
            </w:pPr>
            <w:r>
              <w:rPr>
                <w:spacing w:val="-2"/>
                <w:sz w:val="26"/>
                <w:szCs w:val="26"/>
                <w:lang w:val="en-US"/>
              </w:rPr>
              <w:t>2</w:t>
            </w:r>
          </w:p>
        </w:tc>
        <w:tc>
          <w:tcPr>
            <w:tcW w:w="600" w:type="dxa"/>
            <w:noWrap w:val="0"/>
            <w:vAlign w:val="top"/>
          </w:tcPr>
          <w:p w14:paraId="0F56D81B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696" w:type="dxa"/>
            <w:noWrap w:val="0"/>
            <w:vAlign w:val="top"/>
          </w:tcPr>
          <w:p w14:paraId="4F55A139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83" w:type="dxa"/>
            <w:noWrap w:val="0"/>
            <w:vAlign w:val="top"/>
          </w:tcPr>
          <w:p w14:paraId="38F8AAA9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88" w:type="dxa"/>
            <w:noWrap w:val="0"/>
            <w:vAlign w:val="top"/>
          </w:tcPr>
          <w:p w14:paraId="5FFCA40F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81" w:type="dxa"/>
            <w:noWrap w:val="0"/>
            <w:vAlign w:val="top"/>
          </w:tcPr>
          <w:p w14:paraId="499A7EC6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79" w:type="dxa"/>
            <w:noWrap w:val="0"/>
            <w:vAlign w:val="top"/>
          </w:tcPr>
          <w:p w14:paraId="34014F1F">
            <w:pPr>
              <w:pStyle w:val="249"/>
              <w:rPr>
                <w:b/>
                <w:sz w:val="26"/>
                <w:szCs w:val="26"/>
              </w:rPr>
            </w:pPr>
          </w:p>
          <w:p w14:paraId="57F335B3">
            <w:pPr>
              <w:pStyle w:val="249"/>
              <w:ind w:right="140"/>
              <w:jc w:val="righ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572" w:type="dxa"/>
            <w:noWrap w:val="0"/>
            <w:vAlign w:val="top"/>
          </w:tcPr>
          <w:p w14:paraId="59C3634A">
            <w:pPr>
              <w:pStyle w:val="249"/>
              <w:rPr>
                <w:sz w:val="26"/>
                <w:szCs w:val="26"/>
              </w:rPr>
            </w:pPr>
          </w:p>
        </w:tc>
      </w:tr>
    </w:tbl>
    <w:p w14:paraId="085DD99B">
      <w:pPr>
        <w:rPr>
          <w:rFonts w:ascii="Times New Roman" w:hAnsi="Times New Roman"/>
          <w:sz w:val="26"/>
          <w:szCs w:val="26"/>
        </w:rPr>
        <w:sectPr>
          <w:pgSz w:w="16850" w:h="11910" w:orient="landscape"/>
          <w:pgMar w:top="0" w:right="200" w:bottom="280" w:left="840" w:header="720" w:footer="720" w:gutter="0"/>
          <w:cols w:space="720" w:num="1"/>
        </w:sectPr>
      </w:pPr>
    </w:p>
    <w:p w14:paraId="18E3185C">
      <w:pPr>
        <w:pStyle w:val="15"/>
        <w:rPr>
          <w:rFonts w:ascii="Times New Roman" w:hAnsi="Times New Roman"/>
          <w:b/>
          <w:sz w:val="26"/>
          <w:szCs w:val="26"/>
        </w:rPr>
      </w:pPr>
    </w:p>
    <w:tbl>
      <w:tblPr>
        <w:tblStyle w:val="12"/>
        <w:tblW w:w="0" w:type="auto"/>
        <w:tblInd w:w="-15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2"/>
        <w:gridCol w:w="1618"/>
        <w:gridCol w:w="2921"/>
        <w:gridCol w:w="4224"/>
        <w:gridCol w:w="720"/>
        <w:gridCol w:w="600"/>
        <w:gridCol w:w="564"/>
        <w:gridCol w:w="600"/>
        <w:gridCol w:w="636"/>
        <w:gridCol w:w="635"/>
        <w:gridCol w:w="589"/>
        <w:gridCol w:w="580"/>
        <w:gridCol w:w="579"/>
        <w:gridCol w:w="572"/>
      </w:tblGrid>
      <w:tr w14:paraId="6C741F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</w:trPr>
        <w:tc>
          <w:tcPr>
            <w:tcW w:w="572" w:type="dxa"/>
            <w:vMerge w:val="restart"/>
            <w:noWrap w:val="0"/>
            <w:vAlign w:val="top"/>
          </w:tcPr>
          <w:p w14:paraId="692839BE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1618" w:type="dxa"/>
            <w:vMerge w:val="restart"/>
            <w:noWrap w:val="0"/>
            <w:vAlign w:val="top"/>
          </w:tcPr>
          <w:p w14:paraId="2C2D2307">
            <w:pPr>
              <w:pStyle w:val="249"/>
              <w:rPr>
                <w:rFonts w:hint="default"/>
                <w:sz w:val="26"/>
                <w:szCs w:val="26"/>
                <w:highlight w:val="none"/>
                <w:lang w:val="vi-VN"/>
              </w:rPr>
            </w:pPr>
          </w:p>
        </w:tc>
        <w:tc>
          <w:tcPr>
            <w:tcW w:w="2921" w:type="dxa"/>
            <w:noWrap w:val="0"/>
            <w:vAlign w:val="top"/>
          </w:tcPr>
          <w:p w14:paraId="15A05B78">
            <w:pPr>
              <w:pStyle w:val="249"/>
              <w:rPr>
                <w:rFonts w:hint="default"/>
                <w:sz w:val="26"/>
                <w:szCs w:val="26"/>
                <w:highlight w:val="none"/>
                <w:lang w:val="en-US"/>
              </w:rPr>
            </w:pPr>
          </w:p>
        </w:tc>
        <w:tc>
          <w:tcPr>
            <w:tcW w:w="4224" w:type="dxa"/>
            <w:noWrap w:val="0"/>
            <w:vAlign w:val="top"/>
          </w:tcPr>
          <w:p w14:paraId="15A96A49">
            <w:pPr>
              <w:pStyle w:val="249"/>
              <w:spacing w:before="1"/>
              <w:ind w:left="113"/>
              <w:rPr>
                <w:b/>
                <w:sz w:val="26"/>
                <w:szCs w:val="26"/>
                <w:highlight w:val="none"/>
              </w:rPr>
            </w:pPr>
            <w:r>
              <w:rPr>
                <w:b/>
                <w:sz w:val="26"/>
                <w:szCs w:val="26"/>
                <w:highlight w:val="none"/>
              </w:rPr>
              <w:t>Vận</w:t>
            </w:r>
            <w:r>
              <w:rPr>
                <w:b/>
                <w:spacing w:val="-5"/>
                <w:sz w:val="26"/>
                <w:szCs w:val="26"/>
                <w:highlight w:val="none"/>
              </w:rPr>
              <w:t xml:space="preserve"> </w:t>
            </w:r>
            <w:r>
              <w:rPr>
                <w:b/>
                <w:spacing w:val="-2"/>
                <w:sz w:val="26"/>
                <w:szCs w:val="26"/>
                <w:highlight w:val="none"/>
              </w:rPr>
              <w:t>dụng:</w:t>
            </w:r>
          </w:p>
          <w:p w14:paraId="01F09233">
            <w:pPr>
              <w:pStyle w:val="249"/>
              <w:spacing w:line="270" w:lineRule="atLeast"/>
              <w:ind w:left="113"/>
              <w:rPr>
                <w:sz w:val="26"/>
                <w:szCs w:val="26"/>
                <w:highlight w:val="none"/>
              </w:rPr>
            </w:pPr>
            <w:r>
              <w:rPr>
                <w:sz w:val="26"/>
                <w:szCs w:val="26"/>
                <w:highlight w:val="none"/>
              </w:rPr>
              <w:t>-</w:t>
            </w:r>
            <w:r>
              <w:rPr>
                <w:spacing w:val="-5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Sử</w:t>
            </w:r>
            <w:r>
              <w:rPr>
                <w:spacing w:val="-4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dụng</w:t>
            </w:r>
            <w:r>
              <w:rPr>
                <w:spacing w:val="-5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các</w:t>
            </w:r>
            <w:r>
              <w:rPr>
                <w:spacing w:val="-5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kiến</w:t>
            </w:r>
            <w:r>
              <w:rPr>
                <w:spacing w:val="-4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thức</w:t>
            </w:r>
            <w:r>
              <w:rPr>
                <w:spacing w:val="-3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ngôn</w:t>
            </w:r>
            <w:r>
              <w:rPr>
                <w:spacing w:val="-4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ngữ</w:t>
            </w:r>
            <w:r>
              <w:rPr>
                <w:spacing w:val="-4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và</w:t>
            </w:r>
            <w:r>
              <w:rPr>
                <w:spacing w:val="-5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kỹ năng trong các tình huống mới.</w:t>
            </w:r>
          </w:p>
        </w:tc>
        <w:tc>
          <w:tcPr>
            <w:tcW w:w="720" w:type="dxa"/>
            <w:noWrap w:val="0"/>
            <w:vAlign w:val="top"/>
          </w:tcPr>
          <w:p w14:paraId="2B9AB2AB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600" w:type="dxa"/>
            <w:noWrap w:val="0"/>
            <w:vAlign w:val="top"/>
          </w:tcPr>
          <w:p w14:paraId="359D749F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564" w:type="dxa"/>
            <w:noWrap w:val="0"/>
            <w:vAlign w:val="top"/>
          </w:tcPr>
          <w:p w14:paraId="6E1873F8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600" w:type="dxa"/>
            <w:noWrap w:val="0"/>
            <w:vAlign w:val="top"/>
          </w:tcPr>
          <w:p w14:paraId="57047EA2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636" w:type="dxa"/>
            <w:noWrap w:val="0"/>
            <w:vAlign w:val="top"/>
          </w:tcPr>
          <w:p w14:paraId="0826BB0B">
            <w:pPr>
              <w:pStyle w:val="249"/>
              <w:spacing w:before="1"/>
              <w:rPr>
                <w:b/>
                <w:sz w:val="26"/>
                <w:szCs w:val="26"/>
                <w:highlight w:val="none"/>
              </w:rPr>
            </w:pPr>
          </w:p>
          <w:p w14:paraId="7078EFC5">
            <w:pPr>
              <w:pStyle w:val="249"/>
              <w:ind w:left="123" w:right="137"/>
              <w:jc w:val="center"/>
              <w:rPr>
                <w:sz w:val="26"/>
                <w:szCs w:val="26"/>
                <w:highlight w:val="none"/>
              </w:rPr>
            </w:pPr>
          </w:p>
        </w:tc>
        <w:tc>
          <w:tcPr>
            <w:tcW w:w="635" w:type="dxa"/>
            <w:noWrap w:val="0"/>
            <w:vAlign w:val="top"/>
          </w:tcPr>
          <w:p w14:paraId="3A96926A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589" w:type="dxa"/>
            <w:noWrap w:val="0"/>
            <w:vAlign w:val="top"/>
          </w:tcPr>
          <w:p w14:paraId="7F84CE4D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580" w:type="dxa"/>
            <w:noWrap w:val="0"/>
            <w:vAlign w:val="top"/>
          </w:tcPr>
          <w:p w14:paraId="00BFFD94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579" w:type="dxa"/>
            <w:noWrap w:val="0"/>
            <w:vAlign w:val="top"/>
          </w:tcPr>
          <w:p w14:paraId="2482EEF1">
            <w:pPr>
              <w:pStyle w:val="249"/>
              <w:spacing w:before="1"/>
              <w:rPr>
                <w:b/>
                <w:sz w:val="26"/>
                <w:szCs w:val="26"/>
                <w:highlight w:val="none"/>
              </w:rPr>
            </w:pPr>
          </w:p>
          <w:p w14:paraId="57CE6078">
            <w:pPr>
              <w:pStyle w:val="249"/>
              <w:ind w:left="95" w:right="128"/>
              <w:jc w:val="center"/>
              <w:rPr>
                <w:sz w:val="26"/>
                <w:szCs w:val="26"/>
                <w:highlight w:val="none"/>
              </w:rPr>
            </w:pPr>
          </w:p>
        </w:tc>
        <w:tc>
          <w:tcPr>
            <w:tcW w:w="572" w:type="dxa"/>
            <w:noWrap w:val="0"/>
            <w:vAlign w:val="top"/>
          </w:tcPr>
          <w:p w14:paraId="2C562AE5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</w:tr>
      <w:tr w14:paraId="288CCE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572" w:type="dxa"/>
            <w:vMerge w:val="continue"/>
            <w:tcBorders>
              <w:top w:val="nil"/>
            </w:tcBorders>
            <w:noWrap w:val="0"/>
            <w:vAlign w:val="top"/>
          </w:tcPr>
          <w:p w14:paraId="28290DDF">
            <w:pPr>
              <w:rPr>
                <w:rFonts w:ascii="Times New Roman" w:hAnsi="Times New Roman"/>
                <w:sz w:val="26"/>
                <w:szCs w:val="26"/>
                <w:highlight w:val="none"/>
                <w:lang w:val="vi"/>
              </w:rPr>
            </w:pPr>
          </w:p>
        </w:tc>
        <w:tc>
          <w:tcPr>
            <w:tcW w:w="1618" w:type="dxa"/>
            <w:vMerge w:val="continue"/>
            <w:tcBorders>
              <w:top w:val="nil"/>
            </w:tcBorders>
            <w:noWrap w:val="0"/>
            <w:vAlign w:val="top"/>
          </w:tcPr>
          <w:p w14:paraId="38EE7C9F">
            <w:pPr>
              <w:rPr>
                <w:rFonts w:ascii="Times New Roman" w:hAnsi="Times New Roman"/>
                <w:sz w:val="26"/>
                <w:szCs w:val="26"/>
                <w:highlight w:val="none"/>
                <w:lang w:val="vi"/>
              </w:rPr>
            </w:pPr>
          </w:p>
        </w:tc>
        <w:tc>
          <w:tcPr>
            <w:tcW w:w="2921" w:type="dxa"/>
            <w:vMerge w:val="restart"/>
            <w:noWrap w:val="0"/>
            <w:vAlign w:val="top"/>
          </w:tcPr>
          <w:p w14:paraId="63243789">
            <w:pPr>
              <w:pStyle w:val="249"/>
              <w:spacing w:before="120" w:after="120"/>
              <w:ind w:left="113" w:right="193"/>
              <w:rPr>
                <w:b/>
                <w:sz w:val="26"/>
                <w:szCs w:val="26"/>
                <w:highlight w:val="none"/>
              </w:rPr>
            </w:pPr>
            <w:r>
              <w:rPr>
                <w:b/>
                <w:sz w:val="26"/>
                <w:szCs w:val="26"/>
                <w:highlight w:val="none"/>
              </w:rPr>
              <w:t>2. Reading comprehension</w:t>
            </w:r>
          </w:p>
          <w:p w14:paraId="4D21F1EA">
            <w:pPr>
              <w:pStyle w:val="249"/>
              <w:spacing w:before="120" w:after="120"/>
              <w:ind w:left="113" w:right="193"/>
              <w:rPr>
                <w:rFonts w:hint="default"/>
                <w:sz w:val="26"/>
                <w:szCs w:val="26"/>
                <w:highlight w:val="none"/>
                <w:lang w:val="vi-VN"/>
              </w:rPr>
            </w:pPr>
            <w:r>
              <w:rPr>
                <w:b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Hiểu</w:t>
            </w:r>
            <w:r>
              <w:rPr>
                <w:spacing w:val="-6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được</w:t>
            </w:r>
            <w:r>
              <w:rPr>
                <w:spacing w:val="-8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nội</w:t>
            </w:r>
            <w:r>
              <w:rPr>
                <w:spacing w:val="-6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dung</w:t>
            </w:r>
            <w:r>
              <w:rPr>
                <w:spacing w:val="-9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chính</w:t>
            </w:r>
            <w:r>
              <w:rPr>
                <w:spacing w:val="-6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và</w:t>
            </w:r>
            <w:r>
              <w:rPr>
                <w:spacing w:val="-6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nội dung</w:t>
            </w:r>
            <w:r>
              <w:rPr>
                <w:spacing w:val="-3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 xml:space="preserve">chi tiết đoạn văn bản có độ dài khoảng 120-150 từ theo chủ điểm: ” </w:t>
            </w:r>
            <w:r>
              <w:rPr>
                <w:rFonts w:hint="default"/>
                <w:sz w:val="26"/>
                <w:szCs w:val="26"/>
                <w:highlight w:val="none"/>
                <w:lang w:val="vi-VN"/>
              </w:rPr>
              <w:t>Stress of Teenagers“</w:t>
            </w:r>
          </w:p>
        </w:tc>
        <w:tc>
          <w:tcPr>
            <w:tcW w:w="4224" w:type="dxa"/>
            <w:noWrap w:val="0"/>
            <w:vAlign w:val="top"/>
          </w:tcPr>
          <w:p w14:paraId="603E26BE">
            <w:pPr>
              <w:pStyle w:val="249"/>
              <w:spacing w:line="275" w:lineRule="exact"/>
              <w:ind w:left="113"/>
              <w:rPr>
                <w:b/>
                <w:sz w:val="26"/>
                <w:szCs w:val="26"/>
                <w:highlight w:val="none"/>
              </w:rPr>
            </w:pPr>
            <w:r>
              <w:rPr>
                <w:b/>
                <w:sz w:val="26"/>
                <w:szCs w:val="26"/>
                <w:highlight w:val="none"/>
              </w:rPr>
              <w:t>Nhận</w:t>
            </w:r>
            <w:r>
              <w:rPr>
                <w:b/>
                <w:spacing w:val="-2"/>
                <w:sz w:val="26"/>
                <w:szCs w:val="26"/>
                <w:highlight w:val="none"/>
              </w:rPr>
              <w:t xml:space="preserve"> biết:</w:t>
            </w:r>
          </w:p>
          <w:p w14:paraId="46FA35DA">
            <w:pPr>
              <w:pStyle w:val="249"/>
              <w:spacing w:line="257" w:lineRule="exact"/>
              <w:ind w:left="113"/>
              <w:rPr>
                <w:sz w:val="26"/>
                <w:szCs w:val="26"/>
                <w:highlight w:val="none"/>
              </w:rPr>
            </w:pPr>
            <w:r>
              <w:rPr>
                <w:sz w:val="26"/>
                <w:szCs w:val="26"/>
                <w:highlight w:val="none"/>
              </w:rPr>
              <w:t>-</w:t>
            </w:r>
            <w:r>
              <w:rPr>
                <w:spacing w:val="-5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Thông</w:t>
            </w:r>
            <w:r>
              <w:rPr>
                <w:spacing w:val="-7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tin</w:t>
            </w:r>
            <w:r>
              <w:rPr>
                <w:spacing w:val="-4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chi</w:t>
            </w:r>
            <w:r>
              <w:rPr>
                <w:spacing w:val="-4"/>
                <w:sz w:val="26"/>
                <w:szCs w:val="26"/>
                <w:highlight w:val="none"/>
              </w:rPr>
              <w:t xml:space="preserve"> </w:t>
            </w:r>
            <w:r>
              <w:rPr>
                <w:spacing w:val="-2"/>
                <w:sz w:val="26"/>
                <w:szCs w:val="26"/>
                <w:highlight w:val="none"/>
              </w:rPr>
              <w:t>tiết.</w:t>
            </w:r>
          </w:p>
        </w:tc>
        <w:tc>
          <w:tcPr>
            <w:tcW w:w="720" w:type="dxa"/>
            <w:noWrap w:val="0"/>
            <w:vAlign w:val="top"/>
          </w:tcPr>
          <w:p w14:paraId="473B0CFA">
            <w:pPr>
              <w:pStyle w:val="249"/>
              <w:spacing w:before="135"/>
              <w:ind w:left="126"/>
              <w:rPr>
                <w:sz w:val="26"/>
                <w:szCs w:val="26"/>
                <w:highlight w:val="none"/>
                <w:lang w:val="en-US"/>
              </w:rPr>
            </w:pPr>
          </w:p>
        </w:tc>
        <w:tc>
          <w:tcPr>
            <w:tcW w:w="600" w:type="dxa"/>
            <w:noWrap w:val="0"/>
            <w:vAlign w:val="top"/>
          </w:tcPr>
          <w:p w14:paraId="0B59FE2C">
            <w:pPr>
              <w:pStyle w:val="249"/>
              <w:jc w:val="center"/>
              <w:rPr>
                <w:sz w:val="26"/>
                <w:szCs w:val="26"/>
                <w:highlight w:val="none"/>
                <w:lang w:val="en-US"/>
              </w:rPr>
            </w:pPr>
          </w:p>
        </w:tc>
        <w:tc>
          <w:tcPr>
            <w:tcW w:w="564" w:type="dxa"/>
            <w:noWrap w:val="0"/>
            <w:vAlign w:val="top"/>
          </w:tcPr>
          <w:p w14:paraId="019148FE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600" w:type="dxa"/>
            <w:noWrap w:val="0"/>
            <w:vAlign w:val="top"/>
          </w:tcPr>
          <w:p w14:paraId="470E7ADC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636" w:type="dxa"/>
            <w:noWrap w:val="0"/>
            <w:vAlign w:val="top"/>
          </w:tcPr>
          <w:p w14:paraId="15F553CC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635" w:type="dxa"/>
            <w:noWrap w:val="0"/>
            <w:vAlign w:val="top"/>
          </w:tcPr>
          <w:p w14:paraId="31B0C771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589" w:type="dxa"/>
            <w:noWrap w:val="0"/>
            <w:vAlign w:val="top"/>
          </w:tcPr>
          <w:p w14:paraId="434B75E1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580" w:type="dxa"/>
            <w:noWrap w:val="0"/>
            <w:vAlign w:val="top"/>
          </w:tcPr>
          <w:p w14:paraId="09E2423F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579" w:type="dxa"/>
            <w:noWrap w:val="0"/>
            <w:vAlign w:val="center"/>
          </w:tcPr>
          <w:p w14:paraId="37398474">
            <w:pPr>
              <w:pStyle w:val="249"/>
              <w:spacing w:before="135"/>
              <w:ind w:left="95" w:right="128"/>
              <w:jc w:val="center"/>
              <w:rPr>
                <w:sz w:val="26"/>
                <w:szCs w:val="26"/>
                <w:highlight w:val="none"/>
                <w:lang w:val="en-US"/>
              </w:rPr>
            </w:pPr>
          </w:p>
        </w:tc>
        <w:tc>
          <w:tcPr>
            <w:tcW w:w="572" w:type="dxa"/>
            <w:noWrap w:val="0"/>
            <w:vAlign w:val="top"/>
          </w:tcPr>
          <w:p w14:paraId="5F9B3AA8">
            <w:pPr>
              <w:pStyle w:val="249"/>
              <w:jc w:val="center"/>
              <w:rPr>
                <w:sz w:val="26"/>
                <w:szCs w:val="26"/>
                <w:highlight w:val="none"/>
                <w:lang w:val="en-US"/>
              </w:rPr>
            </w:pPr>
          </w:p>
        </w:tc>
      </w:tr>
      <w:tr w14:paraId="0FECEC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7" w:hRule="atLeast"/>
        </w:trPr>
        <w:tc>
          <w:tcPr>
            <w:tcW w:w="572" w:type="dxa"/>
            <w:vMerge w:val="continue"/>
            <w:tcBorders>
              <w:top w:val="nil"/>
            </w:tcBorders>
            <w:noWrap w:val="0"/>
            <w:vAlign w:val="top"/>
          </w:tcPr>
          <w:p w14:paraId="34538701">
            <w:pPr>
              <w:rPr>
                <w:rFonts w:ascii="Times New Roman" w:hAnsi="Times New Roman"/>
                <w:sz w:val="26"/>
                <w:szCs w:val="26"/>
                <w:highlight w:val="none"/>
              </w:rPr>
            </w:pPr>
          </w:p>
        </w:tc>
        <w:tc>
          <w:tcPr>
            <w:tcW w:w="1618" w:type="dxa"/>
            <w:vMerge w:val="continue"/>
            <w:tcBorders>
              <w:top w:val="nil"/>
            </w:tcBorders>
            <w:noWrap w:val="0"/>
            <w:vAlign w:val="top"/>
          </w:tcPr>
          <w:p w14:paraId="736734BD">
            <w:pPr>
              <w:rPr>
                <w:rFonts w:ascii="Times New Roman" w:hAnsi="Times New Roman"/>
                <w:sz w:val="26"/>
                <w:szCs w:val="26"/>
                <w:highlight w:val="none"/>
              </w:rPr>
            </w:pPr>
          </w:p>
        </w:tc>
        <w:tc>
          <w:tcPr>
            <w:tcW w:w="2921" w:type="dxa"/>
            <w:vMerge w:val="continue"/>
            <w:tcBorders>
              <w:top w:val="nil"/>
            </w:tcBorders>
            <w:noWrap w:val="0"/>
            <w:vAlign w:val="top"/>
          </w:tcPr>
          <w:p w14:paraId="5FC21C66">
            <w:pPr>
              <w:rPr>
                <w:rFonts w:ascii="Times New Roman" w:hAnsi="Times New Roman"/>
                <w:sz w:val="26"/>
                <w:szCs w:val="26"/>
                <w:highlight w:val="none"/>
              </w:rPr>
            </w:pPr>
          </w:p>
        </w:tc>
        <w:tc>
          <w:tcPr>
            <w:tcW w:w="4224" w:type="dxa"/>
            <w:noWrap w:val="0"/>
            <w:vAlign w:val="top"/>
          </w:tcPr>
          <w:p w14:paraId="6542FADD">
            <w:pPr>
              <w:pStyle w:val="249"/>
              <w:spacing w:line="275" w:lineRule="exact"/>
              <w:ind w:left="113"/>
              <w:rPr>
                <w:b/>
                <w:sz w:val="26"/>
                <w:szCs w:val="26"/>
                <w:highlight w:val="none"/>
              </w:rPr>
            </w:pPr>
            <w:r>
              <w:rPr>
                <w:b/>
                <w:sz w:val="26"/>
                <w:szCs w:val="26"/>
                <w:highlight w:val="none"/>
              </w:rPr>
              <w:t xml:space="preserve">Thông </w:t>
            </w:r>
            <w:r>
              <w:rPr>
                <w:b/>
                <w:spacing w:val="-2"/>
                <w:sz w:val="26"/>
                <w:szCs w:val="26"/>
                <w:highlight w:val="none"/>
              </w:rPr>
              <w:t>hiểu:</w:t>
            </w:r>
          </w:p>
          <w:p w14:paraId="35F09878">
            <w:pPr>
              <w:pStyle w:val="249"/>
              <w:ind w:left="113"/>
              <w:rPr>
                <w:sz w:val="26"/>
                <w:szCs w:val="26"/>
                <w:highlight w:val="none"/>
              </w:rPr>
            </w:pPr>
            <w:r>
              <w:rPr>
                <w:sz w:val="26"/>
                <w:szCs w:val="26"/>
                <w:highlight w:val="none"/>
              </w:rPr>
              <w:t>-</w:t>
            </w:r>
            <w:r>
              <w:rPr>
                <w:spacing w:val="-6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Hiểu ý</w:t>
            </w:r>
            <w:r>
              <w:rPr>
                <w:spacing w:val="-9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chính</w:t>
            </w:r>
            <w:r>
              <w:rPr>
                <w:spacing w:val="-5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của</w:t>
            </w:r>
            <w:r>
              <w:rPr>
                <w:spacing w:val="-5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bài</w:t>
            </w:r>
            <w:r>
              <w:rPr>
                <w:spacing w:val="-4"/>
                <w:sz w:val="26"/>
                <w:szCs w:val="26"/>
                <w:highlight w:val="none"/>
              </w:rPr>
              <w:t xml:space="preserve"> đọc.</w:t>
            </w:r>
          </w:p>
        </w:tc>
        <w:tc>
          <w:tcPr>
            <w:tcW w:w="720" w:type="dxa"/>
            <w:noWrap w:val="0"/>
            <w:vAlign w:val="top"/>
          </w:tcPr>
          <w:p w14:paraId="446F40D4">
            <w:pPr>
              <w:pStyle w:val="249"/>
              <w:rPr>
                <w:rFonts w:hint="default"/>
                <w:sz w:val="26"/>
                <w:szCs w:val="26"/>
                <w:highlight w:val="none"/>
                <w:lang w:val="vi-VN"/>
              </w:rPr>
            </w:pPr>
            <w:r>
              <w:rPr>
                <w:rFonts w:hint="default"/>
                <w:sz w:val="26"/>
                <w:szCs w:val="26"/>
                <w:highlight w:val="none"/>
                <w:lang w:val="vi-VN"/>
              </w:rPr>
              <w:t>3</w:t>
            </w:r>
          </w:p>
        </w:tc>
        <w:tc>
          <w:tcPr>
            <w:tcW w:w="600" w:type="dxa"/>
            <w:noWrap w:val="0"/>
            <w:vAlign w:val="top"/>
          </w:tcPr>
          <w:p w14:paraId="12737186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564" w:type="dxa"/>
            <w:noWrap w:val="0"/>
            <w:vAlign w:val="top"/>
          </w:tcPr>
          <w:p w14:paraId="45C0C758">
            <w:pPr>
              <w:pStyle w:val="249"/>
              <w:spacing w:before="155"/>
              <w:ind w:left="125"/>
              <w:rPr>
                <w:sz w:val="26"/>
                <w:szCs w:val="26"/>
                <w:highlight w:val="none"/>
                <w:lang w:val="en-US"/>
              </w:rPr>
            </w:pPr>
          </w:p>
        </w:tc>
        <w:tc>
          <w:tcPr>
            <w:tcW w:w="600" w:type="dxa"/>
            <w:noWrap w:val="0"/>
            <w:vAlign w:val="top"/>
          </w:tcPr>
          <w:p w14:paraId="3312CBE6">
            <w:pPr>
              <w:pStyle w:val="249"/>
              <w:spacing w:before="120"/>
              <w:jc w:val="center"/>
              <w:rPr>
                <w:sz w:val="26"/>
                <w:szCs w:val="26"/>
                <w:highlight w:val="none"/>
                <w:lang w:val="en-US"/>
              </w:rPr>
            </w:pPr>
            <w:r>
              <w:rPr>
                <w:sz w:val="26"/>
                <w:szCs w:val="26"/>
                <w:highlight w:val="none"/>
                <w:lang w:val="en-US"/>
              </w:rPr>
              <w:t xml:space="preserve">    </w:t>
            </w:r>
          </w:p>
        </w:tc>
        <w:tc>
          <w:tcPr>
            <w:tcW w:w="636" w:type="dxa"/>
            <w:noWrap w:val="0"/>
            <w:vAlign w:val="top"/>
          </w:tcPr>
          <w:p w14:paraId="2198738E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635" w:type="dxa"/>
            <w:noWrap w:val="0"/>
            <w:vAlign w:val="top"/>
          </w:tcPr>
          <w:p w14:paraId="5E39545C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589" w:type="dxa"/>
            <w:noWrap w:val="0"/>
            <w:vAlign w:val="top"/>
          </w:tcPr>
          <w:p w14:paraId="3E13585E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580" w:type="dxa"/>
            <w:noWrap w:val="0"/>
            <w:vAlign w:val="top"/>
          </w:tcPr>
          <w:p w14:paraId="36212C5E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579" w:type="dxa"/>
            <w:noWrap w:val="0"/>
            <w:vAlign w:val="top"/>
          </w:tcPr>
          <w:p w14:paraId="2ACAFCCE">
            <w:pPr>
              <w:pStyle w:val="249"/>
              <w:spacing w:before="155"/>
              <w:ind w:left="95" w:right="128"/>
              <w:jc w:val="center"/>
              <w:rPr>
                <w:sz w:val="26"/>
                <w:szCs w:val="26"/>
                <w:highlight w:val="none"/>
                <w:lang w:val="en-US"/>
              </w:rPr>
            </w:pPr>
            <w:r>
              <w:rPr>
                <w:sz w:val="26"/>
                <w:szCs w:val="26"/>
                <w:highlight w:val="none"/>
                <w:lang w:val="en-US"/>
              </w:rPr>
              <w:t>3</w:t>
            </w:r>
          </w:p>
        </w:tc>
        <w:tc>
          <w:tcPr>
            <w:tcW w:w="572" w:type="dxa"/>
            <w:noWrap w:val="0"/>
            <w:vAlign w:val="center"/>
          </w:tcPr>
          <w:p w14:paraId="548D6328">
            <w:pPr>
              <w:pStyle w:val="249"/>
              <w:jc w:val="center"/>
              <w:rPr>
                <w:sz w:val="26"/>
                <w:szCs w:val="26"/>
                <w:highlight w:val="none"/>
                <w:lang w:val="en-US"/>
              </w:rPr>
            </w:pPr>
          </w:p>
        </w:tc>
      </w:tr>
      <w:tr w14:paraId="17E9C3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4" w:hRule="atLeast"/>
        </w:trPr>
        <w:tc>
          <w:tcPr>
            <w:tcW w:w="572" w:type="dxa"/>
            <w:vMerge w:val="continue"/>
            <w:tcBorders>
              <w:top w:val="nil"/>
            </w:tcBorders>
            <w:noWrap w:val="0"/>
            <w:vAlign w:val="top"/>
          </w:tcPr>
          <w:p w14:paraId="5B64C0E5">
            <w:pPr>
              <w:rPr>
                <w:rFonts w:ascii="Times New Roman" w:hAnsi="Times New Roman"/>
                <w:sz w:val="26"/>
                <w:szCs w:val="26"/>
                <w:highlight w:val="none"/>
              </w:rPr>
            </w:pPr>
          </w:p>
        </w:tc>
        <w:tc>
          <w:tcPr>
            <w:tcW w:w="1618" w:type="dxa"/>
            <w:vMerge w:val="continue"/>
            <w:tcBorders>
              <w:top w:val="nil"/>
            </w:tcBorders>
            <w:noWrap w:val="0"/>
            <w:vAlign w:val="top"/>
          </w:tcPr>
          <w:p w14:paraId="628C8831">
            <w:pPr>
              <w:rPr>
                <w:rFonts w:ascii="Times New Roman" w:hAnsi="Times New Roman"/>
                <w:sz w:val="26"/>
                <w:szCs w:val="26"/>
                <w:highlight w:val="none"/>
              </w:rPr>
            </w:pPr>
          </w:p>
        </w:tc>
        <w:tc>
          <w:tcPr>
            <w:tcW w:w="2921" w:type="dxa"/>
            <w:vMerge w:val="continue"/>
            <w:tcBorders>
              <w:top w:val="nil"/>
            </w:tcBorders>
            <w:noWrap w:val="0"/>
            <w:vAlign w:val="top"/>
          </w:tcPr>
          <w:p w14:paraId="10084751">
            <w:pPr>
              <w:rPr>
                <w:rFonts w:ascii="Times New Roman" w:hAnsi="Times New Roman"/>
                <w:sz w:val="26"/>
                <w:szCs w:val="26"/>
                <w:highlight w:val="none"/>
              </w:rPr>
            </w:pPr>
          </w:p>
        </w:tc>
        <w:tc>
          <w:tcPr>
            <w:tcW w:w="4224" w:type="dxa"/>
            <w:noWrap w:val="0"/>
            <w:vAlign w:val="top"/>
          </w:tcPr>
          <w:p w14:paraId="20EBC51F">
            <w:pPr>
              <w:pStyle w:val="249"/>
              <w:spacing w:before="1"/>
              <w:ind w:left="113"/>
              <w:rPr>
                <w:b/>
                <w:sz w:val="26"/>
                <w:szCs w:val="26"/>
                <w:highlight w:val="none"/>
              </w:rPr>
            </w:pPr>
            <w:r>
              <w:rPr>
                <w:b/>
                <w:sz w:val="26"/>
                <w:szCs w:val="26"/>
                <w:highlight w:val="none"/>
              </w:rPr>
              <w:t>Vận</w:t>
            </w:r>
            <w:r>
              <w:rPr>
                <w:b/>
                <w:spacing w:val="-5"/>
                <w:sz w:val="26"/>
                <w:szCs w:val="26"/>
                <w:highlight w:val="none"/>
              </w:rPr>
              <w:t xml:space="preserve"> </w:t>
            </w:r>
            <w:r>
              <w:rPr>
                <w:b/>
                <w:spacing w:val="-2"/>
                <w:sz w:val="26"/>
                <w:szCs w:val="26"/>
                <w:highlight w:val="none"/>
              </w:rPr>
              <w:t>dụng:</w:t>
            </w:r>
          </w:p>
          <w:p w14:paraId="1419F864">
            <w:pPr>
              <w:pStyle w:val="249"/>
              <w:numPr>
                <w:ilvl w:val="0"/>
                <w:numId w:val="14"/>
              </w:numPr>
              <w:tabs>
                <w:tab w:val="left" w:pos="253"/>
              </w:tabs>
              <w:ind w:left="252"/>
              <w:rPr>
                <w:sz w:val="26"/>
                <w:szCs w:val="26"/>
                <w:highlight w:val="none"/>
              </w:rPr>
            </w:pPr>
            <w:r>
              <w:rPr>
                <w:sz w:val="26"/>
                <w:szCs w:val="26"/>
                <w:highlight w:val="none"/>
              </w:rPr>
              <w:t>Đoán</w:t>
            </w:r>
            <w:r>
              <w:rPr>
                <w:spacing w:val="-6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nghĩa</w:t>
            </w:r>
            <w:r>
              <w:rPr>
                <w:spacing w:val="-5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của</w:t>
            </w:r>
            <w:r>
              <w:rPr>
                <w:spacing w:val="-7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từ</w:t>
            </w:r>
            <w:r>
              <w:rPr>
                <w:spacing w:val="-5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trong</w:t>
            </w:r>
            <w:r>
              <w:rPr>
                <w:spacing w:val="-9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văn</w:t>
            </w:r>
            <w:r>
              <w:rPr>
                <w:spacing w:val="-3"/>
                <w:sz w:val="26"/>
                <w:szCs w:val="26"/>
                <w:highlight w:val="none"/>
              </w:rPr>
              <w:t xml:space="preserve"> </w:t>
            </w:r>
            <w:r>
              <w:rPr>
                <w:spacing w:val="-2"/>
                <w:sz w:val="26"/>
                <w:szCs w:val="26"/>
                <w:highlight w:val="none"/>
              </w:rPr>
              <w:t>cảnh.</w:t>
            </w:r>
          </w:p>
          <w:p w14:paraId="0314BBD8">
            <w:pPr>
              <w:pStyle w:val="249"/>
              <w:numPr>
                <w:ilvl w:val="0"/>
                <w:numId w:val="14"/>
              </w:numPr>
              <w:tabs>
                <w:tab w:val="left" w:pos="253"/>
              </w:tabs>
              <w:spacing w:before="3" w:line="237" w:lineRule="auto"/>
              <w:ind w:right="246" w:firstLine="0"/>
              <w:rPr>
                <w:sz w:val="26"/>
                <w:szCs w:val="26"/>
                <w:highlight w:val="none"/>
              </w:rPr>
            </w:pPr>
            <w:r>
              <w:rPr>
                <w:sz w:val="26"/>
                <w:szCs w:val="26"/>
                <w:highlight w:val="none"/>
              </w:rPr>
              <w:t>Hiểu,</w:t>
            </w:r>
            <w:r>
              <w:rPr>
                <w:spacing w:val="-5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phân</w:t>
            </w:r>
            <w:r>
              <w:rPr>
                <w:spacing w:val="-5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tích,</w:t>
            </w:r>
            <w:r>
              <w:rPr>
                <w:spacing w:val="-5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tổng</w:t>
            </w:r>
            <w:r>
              <w:rPr>
                <w:spacing w:val="-8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hợp</w:t>
            </w:r>
            <w:r>
              <w:rPr>
                <w:spacing w:val="-3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ý</w:t>
            </w:r>
            <w:r>
              <w:rPr>
                <w:spacing w:val="-10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chính</w:t>
            </w:r>
            <w:r>
              <w:rPr>
                <w:spacing w:val="-5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của bài để chọn câu trả lời phù hợp.</w:t>
            </w:r>
          </w:p>
        </w:tc>
        <w:tc>
          <w:tcPr>
            <w:tcW w:w="720" w:type="dxa"/>
            <w:noWrap w:val="0"/>
            <w:vAlign w:val="top"/>
          </w:tcPr>
          <w:p w14:paraId="17108D1F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600" w:type="dxa"/>
            <w:noWrap w:val="0"/>
            <w:vAlign w:val="top"/>
          </w:tcPr>
          <w:p w14:paraId="7BFBE04D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564" w:type="dxa"/>
            <w:noWrap w:val="0"/>
            <w:vAlign w:val="top"/>
          </w:tcPr>
          <w:p w14:paraId="504591CE">
            <w:pPr>
              <w:pStyle w:val="249"/>
              <w:rPr>
                <w:rFonts w:hint="default"/>
                <w:sz w:val="26"/>
                <w:szCs w:val="26"/>
                <w:highlight w:val="none"/>
                <w:lang w:val="vi-VN"/>
              </w:rPr>
            </w:pPr>
            <w:r>
              <w:rPr>
                <w:rFonts w:hint="default"/>
                <w:sz w:val="26"/>
                <w:szCs w:val="26"/>
                <w:highlight w:val="none"/>
                <w:lang w:val="vi-VN"/>
              </w:rPr>
              <w:t xml:space="preserve">   </w:t>
            </w:r>
          </w:p>
          <w:p w14:paraId="11EB6221">
            <w:pPr>
              <w:pStyle w:val="249"/>
              <w:rPr>
                <w:rFonts w:hint="default"/>
                <w:sz w:val="26"/>
                <w:szCs w:val="26"/>
                <w:highlight w:val="none"/>
                <w:lang w:val="vi-VN"/>
              </w:rPr>
            </w:pPr>
          </w:p>
          <w:p w14:paraId="301E7690">
            <w:pPr>
              <w:pStyle w:val="249"/>
              <w:rPr>
                <w:rFonts w:hint="default"/>
                <w:sz w:val="26"/>
                <w:szCs w:val="26"/>
                <w:highlight w:val="none"/>
                <w:lang w:val="vi-VN"/>
              </w:rPr>
            </w:pPr>
            <w:r>
              <w:rPr>
                <w:rFonts w:hint="default"/>
                <w:sz w:val="26"/>
                <w:szCs w:val="26"/>
                <w:highlight w:val="none"/>
                <w:lang w:val="vi-VN"/>
              </w:rPr>
              <w:t>2</w:t>
            </w:r>
          </w:p>
        </w:tc>
        <w:tc>
          <w:tcPr>
            <w:tcW w:w="600" w:type="dxa"/>
            <w:noWrap w:val="0"/>
            <w:vAlign w:val="top"/>
          </w:tcPr>
          <w:p w14:paraId="36C6E9A2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636" w:type="dxa"/>
            <w:noWrap w:val="0"/>
            <w:vAlign w:val="top"/>
          </w:tcPr>
          <w:p w14:paraId="382352C8">
            <w:pPr>
              <w:pStyle w:val="249"/>
              <w:rPr>
                <w:b/>
                <w:sz w:val="26"/>
                <w:szCs w:val="26"/>
                <w:highlight w:val="none"/>
              </w:rPr>
            </w:pPr>
          </w:p>
          <w:p w14:paraId="76832FC9">
            <w:pPr>
              <w:pStyle w:val="249"/>
              <w:spacing w:before="226"/>
              <w:ind w:right="10"/>
              <w:jc w:val="center"/>
              <w:rPr>
                <w:sz w:val="26"/>
                <w:szCs w:val="26"/>
                <w:highlight w:val="none"/>
              </w:rPr>
            </w:pPr>
          </w:p>
        </w:tc>
        <w:tc>
          <w:tcPr>
            <w:tcW w:w="635" w:type="dxa"/>
            <w:noWrap w:val="0"/>
            <w:vAlign w:val="top"/>
          </w:tcPr>
          <w:p w14:paraId="7E788B06">
            <w:pPr>
              <w:pStyle w:val="249"/>
              <w:rPr>
                <w:sz w:val="26"/>
                <w:szCs w:val="26"/>
                <w:highlight w:val="none"/>
              </w:rPr>
            </w:pPr>
          </w:p>
          <w:p w14:paraId="6CCF2F4F">
            <w:pPr>
              <w:pStyle w:val="249"/>
              <w:rPr>
                <w:sz w:val="26"/>
                <w:szCs w:val="26"/>
                <w:highlight w:val="none"/>
              </w:rPr>
            </w:pPr>
          </w:p>
          <w:p w14:paraId="66A432D3">
            <w:pPr>
              <w:pStyle w:val="249"/>
              <w:jc w:val="center"/>
              <w:rPr>
                <w:sz w:val="26"/>
                <w:szCs w:val="26"/>
                <w:highlight w:val="none"/>
                <w:lang w:val="en-US"/>
              </w:rPr>
            </w:pPr>
          </w:p>
        </w:tc>
        <w:tc>
          <w:tcPr>
            <w:tcW w:w="589" w:type="dxa"/>
            <w:noWrap w:val="0"/>
            <w:vAlign w:val="top"/>
          </w:tcPr>
          <w:p w14:paraId="22A5A0FF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580" w:type="dxa"/>
            <w:noWrap w:val="0"/>
            <w:vAlign w:val="top"/>
          </w:tcPr>
          <w:p w14:paraId="45642159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579" w:type="dxa"/>
            <w:noWrap w:val="0"/>
            <w:vAlign w:val="top"/>
          </w:tcPr>
          <w:p w14:paraId="703FAA21">
            <w:pPr>
              <w:pStyle w:val="249"/>
              <w:rPr>
                <w:b/>
                <w:sz w:val="26"/>
                <w:szCs w:val="26"/>
                <w:highlight w:val="none"/>
              </w:rPr>
            </w:pPr>
          </w:p>
          <w:p w14:paraId="63E62666">
            <w:pPr>
              <w:pStyle w:val="249"/>
              <w:spacing w:before="226"/>
              <w:ind w:right="32"/>
              <w:jc w:val="center"/>
              <w:rPr>
                <w:sz w:val="26"/>
                <w:szCs w:val="26"/>
                <w:highlight w:val="none"/>
                <w:lang w:val="en-US"/>
              </w:rPr>
            </w:pPr>
            <w:r>
              <w:rPr>
                <w:sz w:val="26"/>
                <w:szCs w:val="26"/>
                <w:highlight w:val="none"/>
                <w:lang w:val="en-US"/>
              </w:rPr>
              <w:t>2</w:t>
            </w:r>
          </w:p>
        </w:tc>
        <w:tc>
          <w:tcPr>
            <w:tcW w:w="572" w:type="dxa"/>
            <w:noWrap w:val="0"/>
            <w:vAlign w:val="top"/>
          </w:tcPr>
          <w:p w14:paraId="6C60CAD9">
            <w:pPr>
              <w:pStyle w:val="249"/>
              <w:rPr>
                <w:sz w:val="26"/>
                <w:szCs w:val="26"/>
                <w:highlight w:val="none"/>
                <w:lang w:val="en-US"/>
              </w:rPr>
            </w:pPr>
          </w:p>
          <w:p w14:paraId="55C4A640">
            <w:pPr>
              <w:pStyle w:val="249"/>
              <w:rPr>
                <w:sz w:val="26"/>
                <w:szCs w:val="26"/>
                <w:highlight w:val="none"/>
                <w:lang w:val="en-US"/>
              </w:rPr>
            </w:pPr>
          </w:p>
          <w:p w14:paraId="4B809629">
            <w:pPr>
              <w:pStyle w:val="249"/>
              <w:jc w:val="center"/>
              <w:rPr>
                <w:sz w:val="26"/>
                <w:szCs w:val="26"/>
                <w:highlight w:val="none"/>
                <w:lang w:val="en-US"/>
              </w:rPr>
            </w:pPr>
          </w:p>
        </w:tc>
      </w:tr>
      <w:tr w14:paraId="05DD0E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572" w:type="dxa"/>
            <w:vMerge w:val="restart"/>
            <w:noWrap w:val="0"/>
            <w:vAlign w:val="top"/>
          </w:tcPr>
          <w:p w14:paraId="1890537D">
            <w:pPr>
              <w:pStyle w:val="249"/>
              <w:spacing w:line="275" w:lineRule="exact"/>
              <w:ind w:left="122"/>
              <w:rPr>
                <w:b/>
                <w:sz w:val="26"/>
                <w:szCs w:val="26"/>
                <w:highlight w:val="none"/>
              </w:rPr>
            </w:pPr>
            <w:r>
              <w:rPr>
                <w:b/>
                <w:spacing w:val="-5"/>
                <w:sz w:val="26"/>
                <w:szCs w:val="26"/>
                <w:highlight w:val="none"/>
              </w:rPr>
              <w:t>IV.</w:t>
            </w:r>
          </w:p>
        </w:tc>
        <w:tc>
          <w:tcPr>
            <w:tcW w:w="1618" w:type="dxa"/>
            <w:vMerge w:val="restart"/>
            <w:noWrap w:val="0"/>
            <w:vAlign w:val="top"/>
          </w:tcPr>
          <w:p w14:paraId="0E423566">
            <w:pPr>
              <w:pStyle w:val="249"/>
              <w:spacing w:line="275" w:lineRule="exact"/>
              <w:ind w:left="114"/>
              <w:rPr>
                <w:b/>
                <w:sz w:val="26"/>
                <w:szCs w:val="26"/>
                <w:highlight w:val="none"/>
              </w:rPr>
            </w:pPr>
            <w:r>
              <w:rPr>
                <w:b/>
                <w:spacing w:val="-2"/>
                <w:sz w:val="26"/>
                <w:szCs w:val="26"/>
                <w:highlight w:val="none"/>
              </w:rPr>
              <w:t>WRITING</w:t>
            </w:r>
          </w:p>
        </w:tc>
        <w:tc>
          <w:tcPr>
            <w:tcW w:w="2921" w:type="dxa"/>
            <w:noWrap w:val="0"/>
            <w:vAlign w:val="top"/>
          </w:tcPr>
          <w:p w14:paraId="4EAFE9FF">
            <w:pPr>
              <w:pStyle w:val="249"/>
              <w:ind w:left="114"/>
              <w:rPr>
                <w:sz w:val="26"/>
                <w:szCs w:val="26"/>
                <w:highlight w:val="none"/>
              </w:rPr>
            </w:pPr>
          </w:p>
        </w:tc>
        <w:tc>
          <w:tcPr>
            <w:tcW w:w="4224" w:type="dxa"/>
            <w:noWrap w:val="0"/>
            <w:vAlign w:val="top"/>
          </w:tcPr>
          <w:p w14:paraId="189DEDA6">
            <w:pPr>
              <w:pStyle w:val="249"/>
              <w:spacing w:line="270" w:lineRule="atLeast"/>
              <w:ind w:left="113"/>
              <w:rPr>
                <w:sz w:val="26"/>
                <w:szCs w:val="26"/>
                <w:highlight w:val="none"/>
              </w:rPr>
            </w:pPr>
          </w:p>
        </w:tc>
        <w:tc>
          <w:tcPr>
            <w:tcW w:w="720" w:type="dxa"/>
            <w:noWrap w:val="0"/>
            <w:vAlign w:val="top"/>
          </w:tcPr>
          <w:p w14:paraId="1A37860F">
            <w:pPr>
              <w:pStyle w:val="249"/>
              <w:spacing w:before="10"/>
              <w:rPr>
                <w:rFonts w:hint="default"/>
                <w:b/>
                <w:sz w:val="26"/>
                <w:szCs w:val="26"/>
                <w:highlight w:val="none"/>
                <w:lang w:val="vi-VN"/>
              </w:rPr>
            </w:pPr>
          </w:p>
          <w:p w14:paraId="2D6735AB">
            <w:pPr>
              <w:pStyle w:val="249"/>
              <w:ind w:left="126"/>
              <w:rPr>
                <w:sz w:val="26"/>
                <w:szCs w:val="26"/>
                <w:highlight w:val="none"/>
                <w:lang w:val="en-US"/>
              </w:rPr>
            </w:pPr>
          </w:p>
        </w:tc>
        <w:tc>
          <w:tcPr>
            <w:tcW w:w="600" w:type="dxa"/>
            <w:noWrap w:val="0"/>
            <w:vAlign w:val="top"/>
          </w:tcPr>
          <w:p w14:paraId="093F1AFE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564" w:type="dxa"/>
            <w:noWrap w:val="0"/>
            <w:vAlign w:val="top"/>
          </w:tcPr>
          <w:p w14:paraId="490588EF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600" w:type="dxa"/>
            <w:noWrap w:val="0"/>
            <w:vAlign w:val="top"/>
          </w:tcPr>
          <w:p w14:paraId="7663F808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636" w:type="dxa"/>
            <w:noWrap w:val="0"/>
            <w:vAlign w:val="top"/>
          </w:tcPr>
          <w:p w14:paraId="329C8A75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635" w:type="dxa"/>
            <w:noWrap w:val="0"/>
            <w:vAlign w:val="top"/>
          </w:tcPr>
          <w:p w14:paraId="5E231F2E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589" w:type="dxa"/>
            <w:noWrap w:val="0"/>
            <w:vAlign w:val="top"/>
          </w:tcPr>
          <w:p w14:paraId="096AA925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580" w:type="dxa"/>
            <w:noWrap w:val="0"/>
            <w:vAlign w:val="top"/>
          </w:tcPr>
          <w:p w14:paraId="3E3BF470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579" w:type="dxa"/>
            <w:noWrap w:val="0"/>
            <w:vAlign w:val="top"/>
          </w:tcPr>
          <w:p w14:paraId="7EFE49C2">
            <w:pPr>
              <w:pStyle w:val="249"/>
              <w:spacing w:before="10"/>
              <w:rPr>
                <w:b/>
                <w:sz w:val="26"/>
                <w:szCs w:val="26"/>
                <w:highlight w:val="none"/>
              </w:rPr>
            </w:pPr>
          </w:p>
          <w:p w14:paraId="525AE7F7">
            <w:pPr>
              <w:pStyle w:val="249"/>
              <w:ind w:left="95" w:right="128"/>
              <w:jc w:val="center"/>
              <w:rPr>
                <w:sz w:val="26"/>
                <w:szCs w:val="26"/>
                <w:highlight w:val="none"/>
                <w:lang w:val="en-US"/>
              </w:rPr>
            </w:pPr>
          </w:p>
        </w:tc>
        <w:tc>
          <w:tcPr>
            <w:tcW w:w="572" w:type="dxa"/>
            <w:noWrap w:val="0"/>
            <w:vAlign w:val="top"/>
          </w:tcPr>
          <w:p w14:paraId="4CF578C2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</w:tr>
      <w:tr w14:paraId="69B1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572" w:type="dxa"/>
            <w:vMerge w:val="continue"/>
            <w:tcBorders>
              <w:top w:val="nil"/>
            </w:tcBorders>
            <w:noWrap w:val="0"/>
            <w:vAlign w:val="top"/>
          </w:tcPr>
          <w:p w14:paraId="1B76EF01">
            <w:pPr>
              <w:rPr>
                <w:rFonts w:ascii="Times New Roman" w:hAnsi="Times New Roman"/>
                <w:sz w:val="26"/>
                <w:szCs w:val="26"/>
                <w:highlight w:val="none"/>
              </w:rPr>
            </w:pPr>
          </w:p>
        </w:tc>
        <w:tc>
          <w:tcPr>
            <w:tcW w:w="1618" w:type="dxa"/>
            <w:vMerge w:val="continue"/>
            <w:tcBorders>
              <w:top w:val="nil"/>
            </w:tcBorders>
            <w:noWrap w:val="0"/>
            <w:vAlign w:val="top"/>
          </w:tcPr>
          <w:p w14:paraId="3F1194DE">
            <w:pPr>
              <w:rPr>
                <w:rFonts w:ascii="Times New Roman" w:hAnsi="Times New Roman"/>
                <w:sz w:val="26"/>
                <w:szCs w:val="26"/>
                <w:highlight w:val="none"/>
              </w:rPr>
            </w:pPr>
          </w:p>
        </w:tc>
        <w:tc>
          <w:tcPr>
            <w:tcW w:w="2921" w:type="dxa"/>
            <w:vMerge w:val="restart"/>
            <w:noWrap w:val="0"/>
            <w:vAlign w:val="top"/>
          </w:tcPr>
          <w:p w14:paraId="462B5F2F">
            <w:pPr>
              <w:pStyle w:val="249"/>
              <w:spacing w:line="275" w:lineRule="exact"/>
              <w:ind w:left="114"/>
              <w:rPr>
                <w:b/>
                <w:sz w:val="26"/>
                <w:szCs w:val="26"/>
                <w:highlight w:val="none"/>
              </w:rPr>
            </w:pPr>
            <w:r>
              <w:rPr>
                <w:b/>
                <w:sz w:val="26"/>
                <w:szCs w:val="26"/>
                <w:highlight w:val="none"/>
              </w:rPr>
              <w:t>Sentence</w:t>
            </w:r>
            <w:r>
              <w:rPr>
                <w:b/>
                <w:spacing w:val="-11"/>
                <w:sz w:val="26"/>
                <w:szCs w:val="26"/>
                <w:highlight w:val="none"/>
              </w:rPr>
              <w:t xml:space="preserve"> </w:t>
            </w:r>
            <w:r>
              <w:rPr>
                <w:b/>
                <w:spacing w:val="-2"/>
                <w:sz w:val="26"/>
                <w:szCs w:val="26"/>
                <w:highlight w:val="none"/>
              </w:rPr>
              <w:t>transformation</w:t>
            </w:r>
          </w:p>
          <w:p w14:paraId="53A79160">
            <w:pPr>
              <w:pStyle w:val="249"/>
              <w:ind w:left="114"/>
              <w:rPr>
                <w:spacing w:val="-4"/>
                <w:sz w:val="26"/>
                <w:szCs w:val="26"/>
                <w:highlight w:val="none"/>
                <w:lang w:val="en-US"/>
              </w:rPr>
            </w:pPr>
          </w:p>
        </w:tc>
        <w:tc>
          <w:tcPr>
            <w:tcW w:w="4224" w:type="dxa"/>
            <w:noWrap w:val="0"/>
            <w:vAlign w:val="top"/>
          </w:tcPr>
          <w:p w14:paraId="419927D4">
            <w:pPr>
              <w:pStyle w:val="249"/>
              <w:spacing w:line="275" w:lineRule="exact"/>
              <w:ind w:left="113"/>
              <w:rPr>
                <w:b/>
                <w:sz w:val="26"/>
                <w:szCs w:val="26"/>
                <w:highlight w:val="none"/>
              </w:rPr>
            </w:pPr>
            <w:r>
              <w:rPr>
                <w:b/>
                <w:sz w:val="26"/>
                <w:szCs w:val="26"/>
                <w:highlight w:val="none"/>
              </w:rPr>
              <w:t xml:space="preserve">Thông </w:t>
            </w:r>
            <w:r>
              <w:rPr>
                <w:b/>
                <w:spacing w:val="-2"/>
                <w:sz w:val="26"/>
                <w:szCs w:val="26"/>
                <w:highlight w:val="none"/>
              </w:rPr>
              <w:t>hiểu:</w:t>
            </w:r>
          </w:p>
          <w:p w14:paraId="34195603">
            <w:pPr>
              <w:pStyle w:val="249"/>
              <w:spacing w:line="270" w:lineRule="atLeast"/>
              <w:ind w:left="113" w:right="404"/>
              <w:rPr>
                <w:sz w:val="26"/>
                <w:szCs w:val="26"/>
                <w:highlight w:val="none"/>
              </w:rPr>
            </w:pPr>
            <w:r>
              <w:rPr>
                <w:sz w:val="26"/>
                <w:szCs w:val="26"/>
                <w:highlight w:val="none"/>
              </w:rPr>
              <w:t>-</w:t>
            </w:r>
            <w:r>
              <w:rPr>
                <w:spacing w:val="-5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Sử</w:t>
            </w:r>
            <w:r>
              <w:rPr>
                <w:spacing w:val="-4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dụng</w:t>
            </w:r>
            <w:r>
              <w:rPr>
                <w:spacing w:val="-5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các</w:t>
            </w:r>
            <w:r>
              <w:rPr>
                <w:spacing w:val="-5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từ</w:t>
            </w:r>
            <w:r>
              <w:rPr>
                <w:spacing w:val="-4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đã</w:t>
            </w:r>
            <w:r>
              <w:rPr>
                <w:spacing w:val="-5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để</w:t>
            </w:r>
            <w:r>
              <w:rPr>
                <w:spacing w:val="-5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sắp</w:t>
            </w:r>
            <w:r>
              <w:rPr>
                <w:spacing w:val="-4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xếp</w:t>
            </w:r>
            <w:r>
              <w:rPr>
                <w:spacing w:val="-4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thành câu hoàn chỉnh.</w:t>
            </w:r>
          </w:p>
        </w:tc>
        <w:tc>
          <w:tcPr>
            <w:tcW w:w="720" w:type="dxa"/>
            <w:noWrap w:val="0"/>
            <w:vAlign w:val="top"/>
          </w:tcPr>
          <w:p w14:paraId="6B49D421">
            <w:pPr>
              <w:pStyle w:val="249"/>
              <w:rPr>
                <w:rFonts w:hint="default"/>
                <w:sz w:val="26"/>
                <w:szCs w:val="26"/>
                <w:highlight w:val="none"/>
                <w:lang w:val="vi-VN"/>
              </w:rPr>
            </w:pPr>
            <w:r>
              <w:rPr>
                <w:rFonts w:hint="default"/>
                <w:sz w:val="26"/>
                <w:szCs w:val="26"/>
                <w:highlight w:val="none"/>
                <w:lang w:val="vi-VN"/>
              </w:rPr>
              <w:t>2</w:t>
            </w:r>
          </w:p>
        </w:tc>
        <w:tc>
          <w:tcPr>
            <w:tcW w:w="600" w:type="dxa"/>
            <w:noWrap w:val="0"/>
            <w:vAlign w:val="top"/>
          </w:tcPr>
          <w:p w14:paraId="73F0F824">
            <w:pPr>
              <w:pStyle w:val="249"/>
              <w:rPr>
                <w:rFonts w:hint="default"/>
                <w:sz w:val="26"/>
                <w:szCs w:val="26"/>
                <w:highlight w:val="none"/>
                <w:lang w:val="vi-VN"/>
              </w:rPr>
            </w:pPr>
            <w:r>
              <w:rPr>
                <w:rFonts w:hint="default"/>
                <w:sz w:val="26"/>
                <w:szCs w:val="26"/>
                <w:highlight w:val="none"/>
                <w:lang w:val="vi-VN"/>
              </w:rPr>
              <w:t xml:space="preserve"> </w:t>
            </w:r>
          </w:p>
        </w:tc>
        <w:tc>
          <w:tcPr>
            <w:tcW w:w="564" w:type="dxa"/>
            <w:noWrap w:val="0"/>
            <w:vAlign w:val="top"/>
          </w:tcPr>
          <w:p w14:paraId="53304988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600" w:type="dxa"/>
            <w:noWrap w:val="0"/>
            <w:vAlign w:val="top"/>
          </w:tcPr>
          <w:p w14:paraId="05D377B1">
            <w:pPr>
              <w:pStyle w:val="249"/>
              <w:spacing w:before="138" w:line="275" w:lineRule="exact"/>
              <w:ind w:left="153" w:right="153"/>
              <w:jc w:val="center"/>
              <w:rPr>
                <w:sz w:val="26"/>
                <w:szCs w:val="26"/>
                <w:highlight w:val="none"/>
                <w:lang w:val="en-US"/>
              </w:rPr>
            </w:pPr>
          </w:p>
        </w:tc>
        <w:tc>
          <w:tcPr>
            <w:tcW w:w="636" w:type="dxa"/>
            <w:noWrap w:val="0"/>
            <w:vAlign w:val="top"/>
          </w:tcPr>
          <w:p w14:paraId="4E72419A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635" w:type="dxa"/>
            <w:noWrap w:val="0"/>
            <w:vAlign w:val="top"/>
          </w:tcPr>
          <w:p w14:paraId="6E0528F1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589" w:type="dxa"/>
            <w:noWrap w:val="0"/>
            <w:vAlign w:val="top"/>
          </w:tcPr>
          <w:p w14:paraId="045E1177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580" w:type="dxa"/>
            <w:noWrap w:val="0"/>
            <w:vAlign w:val="top"/>
          </w:tcPr>
          <w:p w14:paraId="04DC3050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579" w:type="dxa"/>
            <w:noWrap w:val="0"/>
            <w:vAlign w:val="top"/>
          </w:tcPr>
          <w:p w14:paraId="11A2ED78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572" w:type="dxa"/>
            <w:noWrap w:val="0"/>
            <w:vAlign w:val="top"/>
          </w:tcPr>
          <w:p w14:paraId="32501902">
            <w:pPr>
              <w:pStyle w:val="249"/>
              <w:spacing w:before="10"/>
              <w:rPr>
                <w:b/>
                <w:sz w:val="26"/>
                <w:szCs w:val="26"/>
                <w:highlight w:val="none"/>
              </w:rPr>
            </w:pPr>
          </w:p>
          <w:p w14:paraId="36D5BF53">
            <w:pPr>
              <w:pStyle w:val="249"/>
              <w:ind w:left="89" w:right="126"/>
              <w:jc w:val="center"/>
              <w:rPr>
                <w:sz w:val="26"/>
                <w:szCs w:val="26"/>
                <w:highlight w:val="none"/>
                <w:lang w:val="en-US"/>
              </w:rPr>
            </w:pPr>
          </w:p>
        </w:tc>
      </w:tr>
      <w:tr w14:paraId="452154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3" w:hRule="atLeast"/>
        </w:trPr>
        <w:tc>
          <w:tcPr>
            <w:tcW w:w="572" w:type="dxa"/>
            <w:vMerge w:val="continue"/>
            <w:tcBorders>
              <w:top w:val="nil"/>
            </w:tcBorders>
            <w:noWrap w:val="0"/>
            <w:vAlign w:val="top"/>
          </w:tcPr>
          <w:p w14:paraId="6D69CF3B">
            <w:pPr>
              <w:rPr>
                <w:rFonts w:ascii="Times New Roman" w:hAnsi="Times New Roman"/>
                <w:sz w:val="26"/>
                <w:szCs w:val="26"/>
                <w:highlight w:val="none"/>
              </w:rPr>
            </w:pPr>
          </w:p>
        </w:tc>
        <w:tc>
          <w:tcPr>
            <w:tcW w:w="1618" w:type="dxa"/>
            <w:vMerge w:val="continue"/>
            <w:tcBorders>
              <w:top w:val="nil"/>
            </w:tcBorders>
            <w:noWrap w:val="0"/>
            <w:vAlign w:val="top"/>
          </w:tcPr>
          <w:p w14:paraId="3D5C7271">
            <w:pPr>
              <w:rPr>
                <w:rFonts w:ascii="Times New Roman" w:hAnsi="Times New Roman"/>
                <w:sz w:val="26"/>
                <w:szCs w:val="26"/>
                <w:highlight w:val="none"/>
              </w:rPr>
            </w:pPr>
          </w:p>
        </w:tc>
        <w:tc>
          <w:tcPr>
            <w:tcW w:w="2921" w:type="dxa"/>
            <w:vMerge w:val="continue"/>
            <w:tcBorders>
              <w:top w:val="nil"/>
            </w:tcBorders>
            <w:noWrap w:val="0"/>
            <w:vAlign w:val="top"/>
          </w:tcPr>
          <w:p w14:paraId="1B0F24CA">
            <w:pPr>
              <w:rPr>
                <w:rFonts w:ascii="Times New Roman" w:hAnsi="Times New Roman"/>
                <w:sz w:val="26"/>
                <w:szCs w:val="26"/>
                <w:highlight w:val="none"/>
              </w:rPr>
            </w:pPr>
          </w:p>
        </w:tc>
        <w:tc>
          <w:tcPr>
            <w:tcW w:w="4224" w:type="dxa"/>
            <w:noWrap w:val="0"/>
            <w:vAlign w:val="top"/>
          </w:tcPr>
          <w:p w14:paraId="39E2844B">
            <w:pPr>
              <w:pStyle w:val="249"/>
              <w:spacing w:line="275" w:lineRule="exact"/>
              <w:ind w:left="113"/>
              <w:rPr>
                <w:b/>
                <w:sz w:val="26"/>
                <w:szCs w:val="26"/>
                <w:highlight w:val="none"/>
              </w:rPr>
            </w:pPr>
            <w:r>
              <w:rPr>
                <w:b/>
                <w:sz w:val="26"/>
                <w:szCs w:val="26"/>
                <w:highlight w:val="none"/>
              </w:rPr>
              <w:t>Vận</w:t>
            </w:r>
            <w:r>
              <w:rPr>
                <w:b/>
                <w:spacing w:val="-5"/>
                <w:sz w:val="26"/>
                <w:szCs w:val="26"/>
                <w:highlight w:val="none"/>
              </w:rPr>
              <w:t xml:space="preserve"> </w:t>
            </w:r>
            <w:r>
              <w:rPr>
                <w:b/>
                <w:spacing w:val="-2"/>
                <w:sz w:val="26"/>
                <w:szCs w:val="26"/>
                <w:highlight w:val="none"/>
              </w:rPr>
              <w:t>dụng:</w:t>
            </w:r>
          </w:p>
          <w:p w14:paraId="0A9FE49F">
            <w:pPr>
              <w:pStyle w:val="249"/>
              <w:spacing w:line="270" w:lineRule="atLeast"/>
              <w:ind w:left="113" w:right="87"/>
              <w:rPr>
                <w:sz w:val="26"/>
                <w:szCs w:val="26"/>
                <w:highlight w:val="none"/>
              </w:rPr>
            </w:pPr>
            <w:r>
              <w:rPr>
                <w:sz w:val="26"/>
                <w:szCs w:val="26"/>
                <w:highlight w:val="none"/>
              </w:rPr>
              <w:t>- Hiểu câu gốc và sử dụng các từ gợi ý để</w:t>
            </w:r>
            <w:r>
              <w:rPr>
                <w:spacing w:val="-6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viết</w:t>
            </w:r>
            <w:r>
              <w:rPr>
                <w:spacing w:val="-5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lại</w:t>
            </w:r>
            <w:r>
              <w:rPr>
                <w:spacing w:val="-5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câu</w:t>
            </w:r>
            <w:r>
              <w:rPr>
                <w:spacing w:val="-5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sao</w:t>
            </w:r>
            <w:r>
              <w:rPr>
                <w:spacing w:val="-3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cho</w:t>
            </w:r>
            <w:r>
              <w:rPr>
                <w:spacing w:val="-5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nghĩa</w:t>
            </w:r>
            <w:r>
              <w:rPr>
                <w:spacing w:val="-5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không</w:t>
            </w:r>
            <w:r>
              <w:rPr>
                <w:spacing w:val="-8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 xml:space="preserve">thay </w:t>
            </w:r>
            <w:r>
              <w:rPr>
                <w:spacing w:val="-4"/>
                <w:sz w:val="26"/>
                <w:szCs w:val="26"/>
                <w:highlight w:val="none"/>
              </w:rPr>
              <w:t>đổi.</w:t>
            </w:r>
          </w:p>
        </w:tc>
        <w:tc>
          <w:tcPr>
            <w:tcW w:w="720" w:type="dxa"/>
            <w:noWrap w:val="0"/>
            <w:vAlign w:val="top"/>
          </w:tcPr>
          <w:p w14:paraId="6496CFDC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600" w:type="dxa"/>
            <w:noWrap w:val="0"/>
            <w:vAlign w:val="top"/>
          </w:tcPr>
          <w:p w14:paraId="3767570D">
            <w:pPr>
              <w:pStyle w:val="249"/>
              <w:rPr>
                <w:rFonts w:hint="default"/>
                <w:sz w:val="26"/>
                <w:szCs w:val="26"/>
                <w:highlight w:val="none"/>
                <w:lang w:val="vi-VN"/>
              </w:rPr>
            </w:pPr>
          </w:p>
        </w:tc>
        <w:tc>
          <w:tcPr>
            <w:tcW w:w="564" w:type="dxa"/>
            <w:noWrap w:val="0"/>
            <w:vAlign w:val="top"/>
          </w:tcPr>
          <w:p w14:paraId="77D38A20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600" w:type="dxa"/>
            <w:noWrap w:val="0"/>
            <w:vAlign w:val="top"/>
          </w:tcPr>
          <w:p w14:paraId="4604B5E7">
            <w:pPr>
              <w:pStyle w:val="249"/>
              <w:rPr>
                <w:rFonts w:hint="default"/>
                <w:spacing w:val="-5"/>
                <w:sz w:val="26"/>
                <w:szCs w:val="26"/>
                <w:highlight w:val="none"/>
                <w:lang w:val="vi-VN"/>
              </w:rPr>
            </w:pPr>
            <w:r>
              <w:rPr>
                <w:rFonts w:hint="default"/>
                <w:spacing w:val="-5"/>
                <w:sz w:val="26"/>
                <w:szCs w:val="26"/>
                <w:highlight w:val="none"/>
                <w:lang w:val="vi-VN"/>
              </w:rPr>
              <w:t>3</w:t>
            </w:r>
          </w:p>
          <w:p w14:paraId="16CEF6E9">
            <w:pPr>
              <w:pStyle w:val="249"/>
              <w:rPr>
                <w:sz w:val="26"/>
                <w:szCs w:val="26"/>
                <w:highlight w:val="none"/>
              </w:rPr>
            </w:pPr>
            <w:r>
              <w:rPr>
                <w:spacing w:val="-5"/>
                <w:sz w:val="26"/>
                <w:szCs w:val="26"/>
                <w:highlight w:val="none"/>
                <w:lang w:val="en-US"/>
              </w:rPr>
              <w:t xml:space="preserve">     </w:t>
            </w:r>
          </w:p>
        </w:tc>
        <w:tc>
          <w:tcPr>
            <w:tcW w:w="636" w:type="dxa"/>
            <w:noWrap w:val="0"/>
            <w:vAlign w:val="top"/>
          </w:tcPr>
          <w:p w14:paraId="7EE94B9C">
            <w:pPr>
              <w:pStyle w:val="249"/>
              <w:rPr>
                <w:sz w:val="26"/>
                <w:szCs w:val="26"/>
                <w:highlight w:val="none"/>
                <w:lang w:val="en-US"/>
              </w:rPr>
            </w:pPr>
          </w:p>
        </w:tc>
        <w:tc>
          <w:tcPr>
            <w:tcW w:w="635" w:type="dxa"/>
            <w:noWrap w:val="0"/>
            <w:vAlign w:val="top"/>
          </w:tcPr>
          <w:p w14:paraId="126A8B4E">
            <w:pPr>
              <w:pStyle w:val="249"/>
              <w:spacing w:before="10"/>
              <w:jc w:val="center"/>
              <w:rPr>
                <w:b/>
                <w:sz w:val="26"/>
                <w:szCs w:val="26"/>
                <w:highlight w:val="none"/>
                <w:lang w:val="en-US"/>
              </w:rPr>
            </w:pPr>
          </w:p>
          <w:p w14:paraId="3165FBB7">
            <w:pPr>
              <w:pStyle w:val="249"/>
              <w:spacing w:before="10"/>
              <w:jc w:val="center"/>
              <w:rPr>
                <w:b/>
                <w:sz w:val="26"/>
                <w:szCs w:val="26"/>
                <w:highlight w:val="none"/>
                <w:lang w:val="en-US"/>
              </w:rPr>
            </w:pPr>
          </w:p>
          <w:p w14:paraId="545EFFB1">
            <w:pPr>
              <w:pStyle w:val="249"/>
              <w:spacing w:before="1"/>
              <w:ind w:left="101" w:right="113"/>
              <w:jc w:val="center"/>
              <w:rPr>
                <w:sz w:val="26"/>
                <w:szCs w:val="26"/>
                <w:highlight w:val="none"/>
                <w:lang w:val="en-US"/>
              </w:rPr>
            </w:pPr>
          </w:p>
        </w:tc>
        <w:tc>
          <w:tcPr>
            <w:tcW w:w="589" w:type="dxa"/>
            <w:noWrap w:val="0"/>
            <w:vAlign w:val="top"/>
          </w:tcPr>
          <w:p w14:paraId="1D8F513B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580" w:type="dxa"/>
            <w:noWrap w:val="0"/>
            <w:vAlign w:val="top"/>
          </w:tcPr>
          <w:p w14:paraId="1328EDBD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579" w:type="dxa"/>
            <w:noWrap w:val="0"/>
            <w:vAlign w:val="top"/>
          </w:tcPr>
          <w:p w14:paraId="24E16807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572" w:type="dxa"/>
            <w:noWrap w:val="0"/>
            <w:vAlign w:val="top"/>
          </w:tcPr>
          <w:p w14:paraId="63EF938C">
            <w:pPr>
              <w:pStyle w:val="249"/>
              <w:rPr>
                <w:b/>
                <w:sz w:val="26"/>
                <w:szCs w:val="26"/>
                <w:highlight w:val="none"/>
              </w:rPr>
            </w:pPr>
          </w:p>
          <w:p w14:paraId="42E21556">
            <w:pPr>
              <w:pStyle w:val="249"/>
              <w:ind w:left="89" w:right="126"/>
              <w:jc w:val="center"/>
              <w:rPr>
                <w:sz w:val="26"/>
                <w:szCs w:val="26"/>
                <w:highlight w:val="none"/>
                <w:lang w:val="en-US"/>
              </w:rPr>
            </w:pPr>
            <w:r>
              <w:rPr>
                <w:spacing w:val="-2"/>
                <w:sz w:val="26"/>
                <w:szCs w:val="26"/>
                <w:highlight w:val="none"/>
                <w:lang w:val="en-US"/>
              </w:rPr>
              <w:t>6</w:t>
            </w:r>
          </w:p>
        </w:tc>
      </w:tr>
      <w:tr w14:paraId="79C4FF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572" w:type="dxa"/>
            <w:vMerge w:val="continue"/>
            <w:tcBorders>
              <w:top w:val="nil"/>
            </w:tcBorders>
            <w:noWrap w:val="0"/>
            <w:vAlign w:val="top"/>
          </w:tcPr>
          <w:p w14:paraId="4060FC5D">
            <w:pPr>
              <w:rPr>
                <w:rFonts w:ascii="Times New Roman" w:hAnsi="Times New Roman"/>
                <w:sz w:val="26"/>
                <w:szCs w:val="26"/>
                <w:highlight w:val="none"/>
              </w:rPr>
            </w:pPr>
          </w:p>
        </w:tc>
        <w:tc>
          <w:tcPr>
            <w:tcW w:w="1618" w:type="dxa"/>
            <w:vMerge w:val="continue"/>
            <w:tcBorders>
              <w:top w:val="nil"/>
            </w:tcBorders>
            <w:noWrap w:val="0"/>
            <w:vAlign w:val="top"/>
          </w:tcPr>
          <w:p w14:paraId="191095E1">
            <w:pPr>
              <w:rPr>
                <w:rFonts w:ascii="Times New Roman" w:hAnsi="Times New Roman"/>
                <w:sz w:val="26"/>
                <w:szCs w:val="26"/>
                <w:highlight w:val="none"/>
              </w:rPr>
            </w:pPr>
          </w:p>
        </w:tc>
        <w:tc>
          <w:tcPr>
            <w:tcW w:w="2921" w:type="dxa"/>
            <w:noWrap w:val="0"/>
            <w:vAlign w:val="top"/>
          </w:tcPr>
          <w:p w14:paraId="68B7491B">
            <w:pPr>
              <w:pStyle w:val="249"/>
              <w:spacing w:line="270" w:lineRule="atLeast"/>
              <w:ind w:left="114"/>
              <w:rPr>
                <w:b/>
                <w:sz w:val="26"/>
                <w:szCs w:val="26"/>
                <w:highlight w:val="none"/>
                <w:lang w:val="en-US"/>
              </w:rPr>
            </w:pPr>
            <w:r>
              <w:rPr>
                <w:b/>
                <w:sz w:val="26"/>
                <w:szCs w:val="26"/>
                <w:highlight w:val="none"/>
                <w:lang w:val="en-US"/>
              </w:rPr>
              <w:t xml:space="preserve">Writing a paragraph </w:t>
            </w:r>
          </w:p>
          <w:p w14:paraId="64E1487E">
            <w:pPr>
              <w:pStyle w:val="249"/>
              <w:spacing w:line="270" w:lineRule="atLeast"/>
              <w:ind w:left="114"/>
              <w:rPr>
                <w:rFonts w:hint="default"/>
                <w:sz w:val="26"/>
                <w:szCs w:val="26"/>
                <w:highlight w:val="none"/>
                <w:lang w:val="vi-VN"/>
              </w:rPr>
            </w:pPr>
            <w:r>
              <w:rPr>
                <w:sz w:val="26"/>
                <w:szCs w:val="26"/>
                <w:highlight w:val="none"/>
                <w:lang w:val="en-US"/>
              </w:rPr>
              <w:t xml:space="preserve">Viết </w:t>
            </w:r>
            <w:r>
              <w:rPr>
                <w:rFonts w:hint="default"/>
                <w:sz w:val="26"/>
                <w:szCs w:val="26"/>
                <w:highlight w:val="none"/>
                <w:lang w:val="vi-VN"/>
              </w:rPr>
              <w:t>về điều thích ở nông thôn</w:t>
            </w:r>
            <w:bookmarkStart w:id="0" w:name="_GoBack"/>
            <w:bookmarkEnd w:id="0"/>
          </w:p>
          <w:p w14:paraId="6471E665">
            <w:pPr>
              <w:pStyle w:val="249"/>
              <w:spacing w:line="270" w:lineRule="atLeast"/>
              <w:ind w:left="114"/>
              <w:rPr>
                <w:sz w:val="26"/>
                <w:szCs w:val="26"/>
                <w:highlight w:val="none"/>
                <w:lang w:val="en-US"/>
              </w:rPr>
            </w:pPr>
          </w:p>
        </w:tc>
        <w:tc>
          <w:tcPr>
            <w:tcW w:w="4224" w:type="dxa"/>
            <w:noWrap w:val="0"/>
            <w:vAlign w:val="top"/>
          </w:tcPr>
          <w:p w14:paraId="7F316E2E">
            <w:pPr>
              <w:pStyle w:val="249"/>
              <w:spacing w:line="275" w:lineRule="exact"/>
              <w:ind w:left="113"/>
              <w:rPr>
                <w:b/>
                <w:sz w:val="26"/>
                <w:szCs w:val="26"/>
                <w:highlight w:val="none"/>
              </w:rPr>
            </w:pPr>
            <w:r>
              <w:rPr>
                <w:b/>
                <w:sz w:val="26"/>
                <w:szCs w:val="26"/>
                <w:highlight w:val="none"/>
              </w:rPr>
              <w:t>Vận</w:t>
            </w:r>
            <w:r>
              <w:rPr>
                <w:b/>
                <w:spacing w:val="-2"/>
                <w:sz w:val="26"/>
                <w:szCs w:val="26"/>
                <w:highlight w:val="none"/>
              </w:rPr>
              <w:t xml:space="preserve"> </w:t>
            </w:r>
            <w:r>
              <w:rPr>
                <w:b/>
                <w:sz w:val="26"/>
                <w:szCs w:val="26"/>
                <w:highlight w:val="none"/>
              </w:rPr>
              <w:t xml:space="preserve">dụng </w:t>
            </w:r>
            <w:r>
              <w:rPr>
                <w:b/>
                <w:spacing w:val="-4"/>
                <w:sz w:val="26"/>
                <w:szCs w:val="26"/>
                <w:highlight w:val="none"/>
              </w:rPr>
              <w:t>cao:</w:t>
            </w:r>
          </w:p>
          <w:p w14:paraId="7A49AE95">
            <w:pPr>
              <w:pStyle w:val="249"/>
              <w:spacing w:line="270" w:lineRule="atLeast"/>
              <w:ind w:left="113"/>
              <w:rPr>
                <w:sz w:val="26"/>
                <w:szCs w:val="26"/>
                <w:highlight w:val="none"/>
              </w:rPr>
            </w:pPr>
            <w:r>
              <w:rPr>
                <w:sz w:val="26"/>
                <w:szCs w:val="26"/>
                <w:highlight w:val="none"/>
              </w:rPr>
              <w:t>-</w:t>
            </w:r>
            <w:r>
              <w:rPr>
                <w:spacing w:val="-5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Sử</w:t>
            </w:r>
            <w:r>
              <w:rPr>
                <w:spacing w:val="-4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dụng</w:t>
            </w:r>
            <w:r>
              <w:rPr>
                <w:spacing w:val="-5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vốn kiến thức đã học, gợi ý cho trước để</w:t>
            </w:r>
            <w:r>
              <w:rPr>
                <w:spacing w:val="-5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 xml:space="preserve">viết một </w:t>
            </w:r>
            <w:r>
              <w:rPr>
                <w:rFonts w:hint="default"/>
                <w:sz w:val="26"/>
                <w:szCs w:val="26"/>
                <w:highlight w:val="none"/>
                <w:lang w:val="vi-VN"/>
              </w:rPr>
              <w:t>đoạn văn</w:t>
            </w:r>
            <w:r>
              <w:rPr>
                <w:sz w:val="26"/>
                <w:szCs w:val="26"/>
                <w:highlight w:val="none"/>
              </w:rPr>
              <w:t>.</w:t>
            </w:r>
          </w:p>
        </w:tc>
        <w:tc>
          <w:tcPr>
            <w:tcW w:w="720" w:type="dxa"/>
            <w:noWrap w:val="0"/>
            <w:vAlign w:val="top"/>
          </w:tcPr>
          <w:p w14:paraId="3F4C4046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600" w:type="dxa"/>
            <w:noWrap w:val="0"/>
            <w:vAlign w:val="top"/>
          </w:tcPr>
          <w:p w14:paraId="11E97585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564" w:type="dxa"/>
            <w:noWrap w:val="0"/>
            <w:vAlign w:val="top"/>
          </w:tcPr>
          <w:p w14:paraId="630A06B3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600" w:type="dxa"/>
            <w:noWrap w:val="0"/>
            <w:vAlign w:val="top"/>
          </w:tcPr>
          <w:p w14:paraId="3AFD98CC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636" w:type="dxa"/>
            <w:noWrap w:val="0"/>
            <w:vAlign w:val="top"/>
          </w:tcPr>
          <w:p w14:paraId="64722C5D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635" w:type="dxa"/>
            <w:noWrap w:val="0"/>
            <w:vAlign w:val="top"/>
          </w:tcPr>
          <w:p w14:paraId="037B4338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589" w:type="dxa"/>
            <w:noWrap w:val="0"/>
            <w:vAlign w:val="top"/>
          </w:tcPr>
          <w:p w14:paraId="6CC0F92E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580" w:type="dxa"/>
            <w:noWrap w:val="0"/>
            <w:vAlign w:val="top"/>
          </w:tcPr>
          <w:p w14:paraId="1339AE87">
            <w:pPr>
              <w:pStyle w:val="249"/>
              <w:ind w:right="135"/>
              <w:jc w:val="center"/>
              <w:rPr>
                <w:rFonts w:hint="default"/>
                <w:sz w:val="26"/>
                <w:szCs w:val="26"/>
                <w:highlight w:val="none"/>
                <w:lang w:val="vi-VN"/>
              </w:rPr>
            </w:pPr>
            <w:r>
              <w:rPr>
                <w:rFonts w:hint="default"/>
                <w:sz w:val="26"/>
                <w:szCs w:val="26"/>
                <w:highlight w:val="none"/>
                <w:lang w:val="vi-VN"/>
              </w:rPr>
              <w:t>A paragraph</w:t>
            </w:r>
          </w:p>
        </w:tc>
        <w:tc>
          <w:tcPr>
            <w:tcW w:w="579" w:type="dxa"/>
            <w:noWrap w:val="0"/>
            <w:vAlign w:val="top"/>
          </w:tcPr>
          <w:p w14:paraId="48BF0D64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572" w:type="dxa"/>
            <w:noWrap w:val="0"/>
            <w:vAlign w:val="top"/>
          </w:tcPr>
          <w:p w14:paraId="1AA6A0CA">
            <w:pPr>
              <w:pStyle w:val="249"/>
              <w:spacing w:before="10"/>
              <w:rPr>
                <w:b/>
                <w:sz w:val="26"/>
                <w:szCs w:val="26"/>
                <w:highlight w:val="none"/>
              </w:rPr>
            </w:pPr>
          </w:p>
          <w:p w14:paraId="4DFE66A9">
            <w:pPr>
              <w:pStyle w:val="249"/>
              <w:ind w:left="89" w:right="126"/>
              <w:jc w:val="center"/>
              <w:rPr>
                <w:sz w:val="26"/>
                <w:szCs w:val="26"/>
                <w:highlight w:val="none"/>
                <w:lang w:val="en-US"/>
              </w:rPr>
            </w:pPr>
          </w:p>
        </w:tc>
      </w:tr>
      <w:tr w14:paraId="6C1B1A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2190" w:type="dxa"/>
            <w:gridSpan w:val="2"/>
            <w:tcBorders>
              <w:top w:val="nil"/>
            </w:tcBorders>
            <w:noWrap w:val="0"/>
            <w:vAlign w:val="top"/>
          </w:tcPr>
          <w:p w14:paraId="409011E4">
            <w:pPr>
              <w:rPr>
                <w:rFonts w:hint="default" w:ascii="Times New Roman" w:hAnsi="Times New Roman"/>
                <w:sz w:val="26"/>
                <w:szCs w:val="26"/>
                <w:highlight w:val="none"/>
                <w:lang w:val="vi-VN"/>
              </w:rPr>
            </w:pPr>
            <w:r>
              <w:rPr>
                <w:rFonts w:hint="default" w:ascii="Times New Roman" w:hAnsi="Times New Roman"/>
                <w:b/>
                <w:bCs/>
                <w:sz w:val="26"/>
                <w:szCs w:val="26"/>
                <w:highlight w:val="none"/>
                <w:lang w:val="vi-VN"/>
              </w:rPr>
              <w:t>V. SPEAKING</w:t>
            </w:r>
          </w:p>
        </w:tc>
        <w:tc>
          <w:tcPr>
            <w:tcW w:w="2921" w:type="dxa"/>
            <w:noWrap w:val="0"/>
            <w:vAlign w:val="top"/>
          </w:tcPr>
          <w:p w14:paraId="68988771">
            <w:pPr>
              <w:pStyle w:val="249"/>
              <w:spacing w:line="270" w:lineRule="atLeast"/>
              <w:ind w:left="114"/>
              <w:rPr>
                <w:sz w:val="26"/>
                <w:szCs w:val="26"/>
                <w:highlight w:val="none"/>
                <w:lang w:val="en-US"/>
              </w:rPr>
            </w:pPr>
          </w:p>
        </w:tc>
        <w:tc>
          <w:tcPr>
            <w:tcW w:w="4224" w:type="dxa"/>
            <w:noWrap w:val="0"/>
            <w:vAlign w:val="top"/>
          </w:tcPr>
          <w:p w14:paraId="210254A3">
            <w:pPr>
              <w:pStyle w:val="249"/>
              <w:spacing w:line="270" w:lineRule="atLeast"/>
              <w:ind w:left="113"/>
              <w:rPr>
                <w:sz w:val="26"/>
                <w:szCs w:val="26"/>
                <w:highlight w:val="none"/>
              </w:rPr>
            </w:pPr>
          </w:p>
        </w:tc>
        <w:tc>
          <w:tcPr>
            <w:tcW w:w="720" w:type="dxa"/>
            <w:noWrap w:val="0"/>
            <w:vAlign w:val="top"/>
          </w:tcPr>
          <w:p w14:paraId="0786AA4A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600" w:type="dxa"/>
            <w:noWrap w:val="0"/>
            <w:vAlign w:val="top"/>
          </w:tcPr>
          <w:p w14:paraId="62B94F92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564" w:type="dxa"/>
            <w:noWrap w:val="0"/>
            <w:vAlign w:val="top"/>
          </w:tcPr>
          <w:p w14:paraId="39BE8A19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600" w:type="dxa"/>
            <w:noWrap w:val="0"/>
            <w:vAlign w:val="top"/>
          </w:tcPr>
          <w:p w14:paraId="241F67EE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636" w:type="dxa"/>
            <w:noWrap w:val="0"/>
            <w:vAlign w:val="top"/>
          </w:tcPr>
          <w:p w14:paraId="14579E99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635" w:type="dxa"/>
            <w:noWrap w:val="0"/>
            <w:vAlign w:val="top"/>
          </w:tcPr>
          <w:p w14:paraId="7B0CD321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589" w:type="dxa"/>
            <w:noWrap w:val="0"/>
            <w:vAlign w:val="top"/>
          </w:tcPr>
          <w:p w14:paraId="6ED6DCF4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580" w:type="dxa"/>
            <w:noWrap w:val="0"/>
            <w:vAlign w:val="top"/>
          </w:tcPr>
          <w:p w14:paraId="4AC8FDE4">
            <w:pPr>
              <w:pStyle w:val="249"/>
              <w:ind w:right="135"/>
              <w:jc w:val="center"/>
              <w:rPr>
                <w:rFonts w:hint="default"/>
                <w:sz w:val="26"/>
                <w:szCs w:val="26"/>
                <w:highlight w:val="none"/>
                <w:lang w:val="vi-VN"/>
              </w:rPr>
            </w:pPr>
            <w:r>
              <w:rPr>
                <w:rFonts w:hint="default"/>
                <w:sz w:val="26"/>
                <w:szCs w:val="26"/>
                <w:highlight w:val="none"/>
                <w:lang w:val="vi-VN"/>
              </w:rPr>
              <w:t>1</w:t>
            </w:r>
          </w:p>
        </w:tc>
        <w:tc>
          <w:tcPr>
            <w:tcW w:w="579" w:type="dxa"/>
            <w:noWrap w:val="0"/>
            <w:vAlign w:val="top"/>
          </w:tcPr>
          <w:p w14:paraId="65FB3D72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572" w:type="dxa"/>
            <w:noWrap w:val="0"/>
            <w:vAlign w:val="top"/>
          </w:tcPr>
          <w:p w14:paraId="54AA6F3B">
            <w:pPr>
              <w:pStyle w:val="249"/>
              <w:ind w:left="89" w:right="126"/>
              <w:jc w:val="center"/>
              <w:rPr>
                <w:sz w:val="26"/>
                <w:szCs w:val="26"/>
                <w:highlight w:val="none"/>
                <w:lang w:val="en-US"/>
              </w:rPr>
            </w:pPr>
          </w:p>
        </w:tc>
      </w:tr>
      <w:tr w14:paraId="27441E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2190" w:type="dxa"/>
            <w:gridSpan w:val="2"/>
            <w:noWrap w:val="0"/>
            <w:vAlign w:val="center"/>
          </w:tcPr>
          <w:p w14:paraId="2E21752C">
            <w:pPr>
              <w:jc w:val="center"/>
              <w:rPr>
                <w:rFonts w:ascii="Times New Roman" w:hAnsi="Times New Roman"/>
                <w:b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highlight w:val="none"/>
              </w:rPr>
              <w:t>Tổng</w:t>
            </w:r>
          </w:p>
        </w:tc>
        <w:tc>
          <w:tcPr>
            <w:tcW w:w="2921" w:type="dxa"/>
            <w:noWrap w:val="0"/>
            <w:vAlign w:val="center"/>
          </w:tcPr>
          <w:p w14:paraId="4F9058C7">
            <w:pPr>
              <w:jc w:val="center"/>
              <w:rPr>
                <w:rFonts w:ascii="Times New Roman" w:hAnsi="Times New Roman"/>
                <w:b/>
                <w:sz w:val="26"/>
                <w:szCs w:val="26"/>
                <w:highlight w:val="none"/>
              </w:rPr>
            </w:pPr>
          </w:p>
        </w:tc>
        <w:tc>
          <w:tcPr>
            <w:tcW w:w="4224" w:type="dxa"/>
            <w:noWrap w:val="0"/>
            <w:vAlign w:val="center"/>
          </w:tcPr>
          <w:p w14:paraId="65873345">
            <w:pPr>
              <w:jc w:val="center"/>
              <w:rPr>
                <w:rFonts w:ascii="Times New Roman" w:hAnsi="Times New Roman"/>
                <w:b/>
                <w:sz w:val="26"/>
                <w:szCs w:val="26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 w14:paraId="4D9FA96E">
            <w:pPr>
              <w:jc w:val="center"/>
              <w:rPr>
                <w:rFonts w:hint="default" w:ascii="Times New Roman" w:hAnsi="Times New Roman"/>
                <w:b/>
                <w:sz w:val="26"/>
                <w:szCs w:val="26"/>
                <w:highlight w:val="none"/>
                <w:lang w:val="vi-VN"/>
              </w:rPr>
            </w:pPr>
            <w:r>
              <w:rPr>
                <w:rFonts w:hint="default" w:ascii="Times New Roman" w:hAnsi="Times New Roman"/>
                <w:b/>
                <w:sz w:val="26"/>
                <w:szCs w:val="26"/>
                <w:highlight w:val="none"/>
                <w:lang w:val="vi-VN"/>
              </w:rPr>
              <w:t>22</w:t>
            </w:r>
          </w:p>
        </w:tc>
        <w:tc>
          <w:tcPr>
            <w:tcW w:w="600" w:type="dxa"/>
            <w:noWrap w:val="0"/>
            <w:vAlign w:val="center"/>
          </w:tcPr>
          <w:p w14:paraId="2B4042DC">
            <w:pPr>
              <w:jc w:val="center"/>
              <w:rPr>
                <w:rFonts w:hint="default" w:ascii="Times New Roman" w:hAnsi="Times New Roman"/>
                <w:b/>
                <w:sz w:val="26"/>
                <w:szCs w:val="26"/>
                <w:highlight w:val="none"/>
                <w:lang w:val="vi-VN"/>
              </w:rPr>
            </w:pPr>
          </w:p>
        </w:tc>
        <w:tc>
          <w:tcPr>
            <w:tcW w:w="564" w:type="dxa"/>
            <w:noWrap w:val="0"/>
            <w:vAlign w:val="center"/>
          </w:tcPr>
          <w:p w14:paraId="0F694B85">
            <w:pPr>
              <w:jc w:val="center"/>
              <w:rPr>
                <w:rFonts w:hint="default" w:ascii="Times New Roman" w:hAnsi="Times New Roman"/>
                <w:b/>
                <w:sz w:val="26"/>
                <w:szCs w:val="26"/>
                <w:highlight w:val="none"/>
                <w:lang w:val="vi-VN"/>
              </w:rPr>
            </w:pPr>
            <w:r>
              <w:rPr>
                <w:rFonts w:hint="default" w:ascii="Times New Roman" w:hAnsi="Times New Roman"/>
                <w:b/>
                <w:sz w:val="26"/>
                <w:szCs w:val="26"/>
                <w:highlight w:val="none"/>
                <w:lang w:val="vi-VN"/>
              </w:rPr>
              <w:t>10</w:t>
            </w:r>
          </w:p>
        </w:tc>
        <w:tc>
          <w:tcPr>
            <w:tcW w:w="600" w:type="dxa"/>
            <w:noWrap w:val="0"/>
            <w:vAlign w:val="center"/>
          </w:tcPr>
          <w:p w14:paraId="2ABF33EE">
            <w:pPr>
              <w:jc w:val="center"/>
              <w:rPr>
                <w:rFonts w:ascii="Times New Roman" w:hAnsi="Times New Roman"/>
                <w:b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highlight w:val="none"/>
              </w:rPr>
              <w:t>3</w:t>
            </w:r>
          </w:p>
        </w:tc>
        <w:tc>
          <w:tcPr>
            <w:tcW w:w="636" w:type="dxa"/>
            <w:noWrap w:val="0"/>
            <w:vAlign w:val="center"/>
          </w:tcPr>
          <w:p w14:paraId="1A9E5E9E">
            <w:pPr>
              <w:jc w:val="center"/>
              <w:rPr>
                <w:rFonts w:ascii="Times New Roman" w:hAnsi="Times New Roman"/>
                <w:b/>
                <w:sz w:val="26"/>
                <w:szCs w:val="26"/>
                <w:highlight w:val="none"/>
              </w:rPr>
            </w:pPr>
          </w:p>
        </w:tc>
        <w:tc>
          <w:tcPr>
            <w:tcW w:w="635" w:type="dxa"/>
            <w:noWrap w:val="0"/>
            <w:vAlign w:val="center"/>
          </w:tcPr>
          <w:p w14:paraId="4392EA37">
            <w:pPr>
              <w:jc w:val="center"/>
              <w:rPr>
                <w:rFonts w:ascii="Times New Roman" w:hAnsi="Times New Roman"/>
                <w:b/>
                <w:sz w:val="26"/>
                <w:szCs w:val="26"/>
                <w:highlight w:val="none"/>
              </w:rPr>
            </w:pPr>
          </w:p>
        </w:tc>
        <w:tc>
          <w:tcPr>
            <w:tcW w:w="589" w:type="dxa"/>
            <w:noWrap w:val="0"/>
            <w:vAlign w:val="center"/>
          </w:tcPr>
          <w:p w14:paraId="76DA21EF">
            <w:pPr>
              <w:jc w:val="center"/>
              <w:rPr>
                <w:rFonts w:ascii="Times New Roman" w:hAnsi="Times New Roman"/>
                <w:b/>
                <w:sz w:val="26"/>
                <w:szCs w:val="26"/>
                <w:highlight w:val="none"/>
              </w:rPr>
            </w:pPr>
          </w:p>
        </w:tc>
        <w:tc>
          <w:tcPr>
            <w:tcW w:w="580" w:type="dxa"/>
            <w:noWrap w:val="0"/>
            <w:vAlign w:val="center"/>
          </w:tcPr>
          <w:p w14:paraId="55314BAC">
            <w:pPr>
              <w:jc w:val="center"/>
              <w:rPr>
                <w:rFonts w:hint="default" w:ascii="Times New Roman" w:hAnsi="Times New Roman"/>
                <w:b/>
                <w:sz w:val="26"/>
                <w:szCs w:val="26"/>
                <w:highlight w:val="none"/>
                <w:lang w:val="vi-VN"/>
              </w:rPr>
            </w:pPr>
            <w:r>
              <w:rPr>
                <w:rFonts w:hint="default" w:ascii="Times New Roman" w:hAnsi="Times New Roman"/>
                <w:b/>
                <w:sz w:val="26"/>
                <w:szCs w:val="26"/>
                <w:highlight w:val="none"/>
                <w:lang w:val="vi-VN"/>
              </w:rPr>
              <w:t>2</w:t>
            </w:r>
          </w:p>
        </w:tc>
        <w:tc>
          <w:tcPr>
            <w:tcW w:w="1151" w:type="dxa"/>
            <w:gridSpan w:val="2"/>
            <w:noWrap w:val="0"/>
            <w:vAlign w:val="center"/>
          </w:tcPr>
          <w:p w14:paraId="6230561B">
            <w:pPr>
              <w:jc w:val="center"/>
              <w:rPr>
                <w:rFonts w:hint="default" w:ascii="Times New Roman" w:hAnsi="Times New Roman"/>
                <w:b/>
                <w:sz w:val="26"/>
                <w:szCs w:val="26"/>
                <w:highlight w:val="none"/>
                <w:lang w:val="vi-VN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highlight w:val="none"/>
              </w:rPr>
              <w:t xml:space="preserve">        </w:t>
            </w:r>
            <w:r>
              <w:rPr>
                <w:rFonts w:hint="default" w:ascii="Times New Roman" w:hAnsi="Times New Roman"/>
                <w:b/>
                <w:sz w:val="26"/>
                <w:szCs w:val="26"/>
                <w:highlight w:val="none"/>
                <w:lang w:val="vi-VN"/>
              </w:rPr>
              <w:t>35 câu TN + 1 đoạn văn + a bài nói</w:t>
            </w:r>
          </w:p>
        </w:tc>
      </w:tr>
    </w:tbl>
    <w:p w14:paraId="44AA4BE2">
      <w:pPr>
        <w:widowControl w:val="0"/>
        <w:tabs>
          <w:tab w:val="left" w:pos="432"/>
        </w:tabs>
        <w:autoSpaceDE w:val="0"/>
        <w:autoSpaceDN w:val="0"/>
        <w:ind w:left="284" w:firstLine="142"/>
        <w:rPr>
          <w:rFonts w:ascii="Times New Roman" w:hAnsi="Times New Roman"/>
          <w:b/>
          <w:sz w:val="26"/>
          <w:szCs w:val="26"/>
        </w:rPr>
      </w:pPr>
    </w:p>
    <w:p w14:paraId="3B2629B6">
      <w:pPr>
        <w:rPr>
          <w:sz w:val="26"/>
          <w:szCs w:val="26"/>
        </w:rPr>
      </w:pPr>
    </w:p>
    <w:p w14:paraId="5DC283BE">
      <w:pPr>
        <w:rPr>
          <w:sz w:val="26"/>
          <w:szCs w:val="26"/>
        </w:rPr>
      </w:pPr>
    </w:p>
    <w:sectPr>
      <w:pgSz w:w="16838" w:h="11906" w:orient="landscape"/>
      <w:pgMar w:top="1800" w:right="1440" w:bottom="180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VNI-Times">
    <w:altName w:val="Calibri"/>
    <w:panose1 w:val="00000000000000000000"/>
    <w:charset w:val="00"/>
    <w:family w:val="auto"/>
    <w:pitch w:val="default"/>
    <w:sig w:usb0="00000000" w:usb1="00000000" w:usb2="00000000" w:usb3="00000000" w:csb0="00000013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82"/>
      <w:lvlText w:val="%1."/>
      <w:lvlJc w:val="left"/>
      <w:pPr>
        <w:tabs>
          <w:tab w:val="left" w:pos="2040"/>
        </w:tabs>
        <w:ind w:left="2040" w:leftChars="800" w:hanging="360" w:hangingChars="20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81"/>
      <w:lvlText w:val="%1."/>
      <w:lvlJc w:val="left"/>
      <w:pPr>
        <w:tabs>
          <w:tab w:val="left" w:pos="1620"/>
        </w:tabs>
        <w:ind w:left="1620" w:leftChars="600" w:hanging="360" w:hangingChars="20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80"/>
      <w:lvlText w:val="%1."/>
      <w:lvlJc w:val="left"/>
      <w:pPr>
        <w:tabs>
          <w:tab w:val="left" w:pos="1200"/>
        </w:tabs>
        <w:ind w:left="1200" w:leftChars="400" w:hanging="360" w:hangingChars="20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79"/>
      <w:lvlText w:val="%1."/>
      <w:lvlJc w:val="left"/>
      <w:pPr>
        <w:tabs>
          <w:tab w:val="left" w:pos="780"/>
        </w:tabs>
        <w:ind w:left="780" w:leftChars="200" w:hanging="360" w:hangingChars="20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72"/>
      <w:lvlText w:val=""/>
      <w:lvlJc w:val="left"/>
      <w:pPr>
        <w:tabs>
          <w:tab w:val="left" w:pos="2040"/>
        </w:tabs>
        <w:ind w:left="2040" w:leftChars="800" w:hanging="360" w:hangingChars="200"/>
      </w:pPr>
      <w:rPr>
        <w:rFonts w:hint="default" w:ascii="Wingdings" w:hAnsi="Wingdings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71"/>
      <w:lvlText w:val=""/>
      <w:lvlJc w:val="left"/>
      <w:pPr>
        <w:tabs>
          <w:tab w:val="left" w:pos="1620"/>
        </w:tabs>
        <w:ind w:left="1620" w:leftChars="600" w:hanging="360" w:hangingChars="200"/>
      </w:pPr>
      <w:rPr>
        <w:rFonts w:hint="default" w:ascii="Wingdings" w:hAnsi="Wingdings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70"/>
      <w:lvlText w:val=""/>
      <w:lvlJc w:val="left"/>
      <w:pPr>
        <w:tabs>
          <w:tab w:val="left" w:pos="1200"/>
        </w:tabs>
        <w:ind w:left="1200" w:leftChars="400" w:hanging="360" w:hangingChars="200"/>
      </w:pPr>
      <w:rPr>
        <w:rFonts w:hint="default" w:ascii="Wingdings" w:hAnsi="Wingdings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69"/>
      <w:lvlText w:val=""/>
      <w:lvlJc w:val="left"/>
      <w:pPr>
        <w:tabs>
          <w:tab w:val="left" w:pos="780"/>
        </w:tabs>
        <w:ind w:left="780" w:leftChars="200" w:hanging="360" w:hangingChars="200"/>
      </w:pPr>
      <w:rPr>
        <w:rFonts w:hint="default" w:ascii="Wingdings" w:hAnsi="Wingdings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78"/>
      <w:lvlText w:val="%1."/>
      <w:lvlJc w:val="left"/>
      <w:pPr>
        <w:tabs>
          <w:tab w:val="left" w:pos="360"/>
        </w:tabs>
        <w:ind w:left="360" w:hanging="360" w:hangingChars="200"/>
      </w:pPr>
    </w:lvl>
  </w:abstractNum>
  <w:abstractNum w:abstractNumId="9">
    <w:nsid w:val="FFFFFF89"/>
    <w:multiLevelType w:val="singleLevel"/>
    <w:tmpl w:val="FFFFFF89"/>
    <w:lvl w:ilvl="0" w:tentative="0">
      <w:start w:val="1"/>
      <w:numFmt w:val="bullet"/>
      <w:pStyle w:val="68"/>
      <w:lvlText w:val=""/>
      <w:lvlJc w:val="left"/>
      <w:pPr>
        <w:tabs>
          <w:tab w:val="left" w:pos="360"/>
        </w:tabs>
        <w:ind w:left="360" w:hanging="360" w:hangingChars="200"/>
      </w:pPr>
      <w:rPr>
        <w:rFonts w:hint="default" w:ascii="Wingdings" w:hAnsi="Wingdings"/>
      </w:rPr>
    </w:lvl>
  </w:abstractNum>
  <w:abstractNum w:abstractNumId="10">
    <w:nsid w:val="02F93A25"/>
    <w:multiLevelType w:val="multilevel"/>
    <w:tmpl w:val="02F93A25"/>
    <w:lvl w:ilvl="0" w:tentative="0">
      <w:start w:val="0"/>
      <w:numFmt w:val="bullet"/>
      <w:lvlText w:val="-"/>
      <w:lvlJc w:val="left"/>
      <w:pPr>
        <w:ind w:left="113" w:hanging="14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sz w:val="24"/>
        <w:szCs w:val="24"/>
        <w:lang w:val="vi" w:eastAsia="en-US" w:bidi="ar-SA"/>
      </w:rPr>
    </w:lvl>
    <w:lvl w:ilvl="1" w:tentative="0">
      <w:start w:val="0"/>
      <w:numFmt w:val="bullet"/>
      <w:lvlText w:val="•"/>
      <w:lvlJc w:val="left"/>
      <w:pPr>
        <w:ind w:left="519" w:hanging="140"/>
      </w:pPr>
      <w:rPr>
        <w:rFonts w:hint="default"/>
        <w:lang w:val="vi" w:eastAsia="en-US" w:bidi="ar-SA"/>
      </w:rPr>
    </w:lvl>
    <w:lvl w:ilvl="2" w:tentative="0">
      <w:start w:val="0"/>
      <w:numFmt w:val="bullet"/>
      <w:lvlText w:val="•"/>
      <w:lvlJc w:val="left"/>
      <w:pPr>
        <w:ind w:left="918" w:hanging="140"/>
      </w:pPr>
      <w:rPr>
        <w:rFonts w:hint="default"/>
        <w:lang w:val="vi" w:eastAsia="en-US" w:bidi="ar-SA"/>
      </w:rPr>
    </w:lvl>
    <w:lvl w:ilvl="3" w:tentative="0">
      <w:start w:val="0"/>
      <w:numFmt w:val="bullet"/>
      <w:lvlText w:val="•"/>
      <w:lvlJc w:val="left"/>
      <w:pPr>
        <w:ind w:left="1317" w:hanging="140"/>
      </w:pPr>
      <w:rPr>
        <w:rFonts w:hint="default"/>
        <w:lang w:val="vi" w:eastAsia="en-US" w:bidi="ar-SA"/>
      </w:rPr>
    </w:lvl>
    <w:lvl w:ilvl="4" w:tentative="0">
      <w:start w:val="0"/>
      <w:numFmt w:val="bullet"/>
      <w:lvlText w:val="•"/>
      <w:lvlJc w:val="left"/>
      <w:pPr>
        <w:ind w:left="1717" w:hanging="140"/>
      </w:pPr>
      <w:rPr>
        <w:rFonts w:hint="default"/>
        <w:lang w:val="vi" w:eastAsia="en-US" w:bidi="ar-SA"/>
      </w:rPr>
    </w:lvl>
    <w:lvl w:ilvl="5" w:tentative="0">
      <w:start w:val="0"/>
      <w:numFmt w:val="bullet"/>
      <w:lvlText w:val="•"/>
      <w:lvlJc w:val="left"/>
      <w:pPr>
        <w:ind w:left="2116" w:hanging="140"/>
      </w:pPr>
      <w:rPr>
        <w:rFonts w:hint="default"/>
        <w:lang w:val="vi" w:eastAsia="en-US" w:bidi="ar-SA"/>
      </w:rPr>
    </w:lvl>
    <w:lvl w:ilvl="6" w:tentative="0">
      <w:start w:val="0"/>
      <w:numFmt w:val="bullet"/>
      <w:lvlText w:val="•"/>
      <w:lvlJc w:val="left"/>
      <w:pPr>
        <w:ind w:left="2515" w:hanging="140"/>
      </w:pPr>
      <w:rPr>
        <w:rFonts w:hint="default"/>
        <w:lang w:val="vi" w:eastAsia="en-US" w:bidi="ar-SA"/>
      </w:rPr>
    </w:lvl>
    <w:lvl w:ilvl="7" w:tentative="0">
      <w:start w:val="0"/>
      <w:numFmt w:val="bullet"/>
      <w:lvlText w:val="•"/>
      <w:lvlJc w:val="left"/>
      <w:pPr>
        <w:ind w:left="2915" w:hanging="140"/>
      </w:pPr>
      <w:rPr>
        <w:rFonts w:hint="default"/>
        <w:lang w:val="vi" w:eastAsia="en-US" w:bidi="ar-SA"/>
      </w:rPr>
    </w:lvl>
    <w:lvl w:ilvl="8" w:tentative="0">
      <w:start w:val="0"/>
      <w:numFmt w:val="bullet"/>
      <w:lvlText w:val="•"/>
      <w:lvlJc w:val="left"/>
      <w:pPr>
        <w:ind w:left="3314" w:hanging="140"/>
      </w:pPr>
      <w:rPr>
        <w:rFonts w:hint="default"/>
        <w:lang w:val="vi" w:eastAsia="en-US" w:bidi="ar-SA"/>
      </w:rPr>
    </w:lvl>
  </w:abstractNum>
  <w:abstractNum w:abstractNumId="11">
    <w:nsid w:val="06DE2FF8"/>
    <w:multiLevelType w:val="multilevel"/>
    <w:tmpl w:val="06DE2FF8"/>
    <w:lvl w:ilvl="0" w:tentative="0">
      <w:start w:val="0"/>
      <w:numFmt w:val="bullet"/>
      <w:lvlText w:val="-"/>
      <w:lvlJc w:val="left"/>
      <w:pPr>
        <w:ind w:left="113" w:hanging="14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sz w:val="24"/>
        <w:szCs w:val="24"/>
        <w:lang w:val="vi" w:eastAsia="en-US" w:bidi="ar-SA"/>
      </w:rPr>
    </w:lvl>
    <w:lvl w:ilvl="1" w:tentative="0">
      <w:start w:val="0"/>
      <w:numFmt w:val="bullet"/>
      <w:lvlText w:val="•"/>
      <w:lvlJc w:val="left"/>
      <w:pPr>
        <w:ind w:left="519" w:hanging="140"/>
      </w:pPr>
      <w:rPr>
        <w:rFonts w:hint="default"/>
        <w:lang w:val="vi" w:eastAsia="en-US" w:bidi="ar-SA"/>
      </w:rPr>
    </w:lvl>
    <w:lvl w:ilvl="2" w:tentative="0">
      <w:start w:val="0"/>
      <w:numFmt w:val="bullet"/>
      <w:lvlText w:val="•"/>
      <w:lvlJc w:val="left"/>
      <w:pPr>
        <w:ind w:left="918" w:hanging="140"/>
      </w:pPr>
      <w:rPr>
        <w:rFonts w:hint="default"/>
        <w:lang w:val="vi" w:eastAsia="en-US" w:bidi="ar-SA"/>
      </w:rPr>
    </w:lvl>
    <w:lvl w:ilvl="3" w:tentative="0">
      <w:start w:val="0"/>
      <w:numFmt w:val="bullet"/>
      <w:lvlText w:val="•"/>
      <w:lvlJc w:val="left"/>
      <w:pPr>
        <w:ind w:left="1317" w:hanging="140"/>
      </w:pPr>
      <w:rPr>
        <w:rFonts w:hint="default"/>
        <w:lang w:val="vi" w:eastAsia="en-US" w:bidi="ar-SA"/>
      </w:rPr>
    </w:lvl>
    <w:lvl w:ilvl="4" w:tentative="0">
      <w:start w:val="0"/>
      <w:numFmt w:val="bullet"/>
      <w:lvlText w:val="•"/>
      <w:lvlJc w:val="left"/>
      <w:pPr>
        <w:ind w:left="1717" w:hanging="140"/>
      </w:pPr>
      <w:rPr>
        <w:rFonts w:hint="default"/>
        <w:lang w:val="vi" w:eastAsia="en-US" w:bidi="ar-SA"/>
      </w:rPr>
    </w:lvl>
    <w:lvl w:ilvl="5" w:tentative="0">
      <w:start w:val="0"/>
      <w:numFmt w:val="bullet"/>
      <w:lvlText w:val="•"/>
      <w:lvlJc w:val="left"/>
      <w:pPr>
        <w:ind w:left="2116" w:hanging="140"/>
      </w:pPr>
      <w:rPr>
        <w:rFonts w:hint="default"/>
        <w:lang w:val="vi" w:eastAsia="en-US" w:bidi="ar-SA"/>
      </w:rPr>
    </w:lvl>
    <w:lvl w:ilvl="6" w:tentative="0">
      <w:start w:val="0"/>
      <w:numFmt w:val="bullet"/>
      <w:lvlText w:val="•"/>
      <w:lvlJc w:val="left"/>
      <w:pPr>
        <w:ind w:left="2515" w:hanging="140"/>
      </w:pPr>
      <w:rPr>
        <w:rFonts w:hint="default"/>
        <w:lang w:val="vi" w:eastAsia="en-US" w:bidi="ar-SA"/>
      </w:rPr>
    </w:lvl>
    <w:lvl w:ilvl="7" w:tentative="0">
      <w:start w:val="0"/>
      <w:numFmt w:val="bullet"/>
      <w:lvlText w:val="•"/>
      <w:lvlJc w:val="left"/>
      <w:pPr>
        <w:ind w:left="2915" w:hanging="140"/>
      </w:pPr>
      <w:rPr>
        <w:rFonts w:hint="default"/>
        <w:lang w:val="vi" w:eastAsia="en-US" w:bidi="ar-SA"/>
      </w:rPr>
    </w:lvl>
    <w:lvl w:ilvl="8" w:tentative="0">
      <w:start w:val="0"/>
      <w:numFmt w:val="bullet"/>
      <w:lvlText w:val="•"/>
      <w:lvlJc w:val="left"/>
      <w:pPr>
        <w:ind w:left="3314" w:hanging="140"/>
      </w:pPr>
      <w:rPr>
        <w:rFonts w:hint="default"/>
        <w:lang w:val="vi" w:eastAsia="en-US" w:bidi="ar-SA"/>
      </w:rPr>
    </w:lvl>
  </w:abstractNum>
  <w:abstractNum w:abstractNumId="12">
    <w:nsid w:val="0D9E111E"/>
    <w:multiLevelType w:val="multilevel"/>
    <w:tmpl w:val="0D9E111E"/>
    <w:lvl w:ilvl="0" w:tentative="0">
      <w:start w:val="0"/>
      <w:numFmt w:val="bullet"/>
      <w:lvlText w:val="-"/>
      <w:lvlJc w:val="left"/>
      <w:pPr>
        <w:ind w:left="113" w:hanging="14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sz w:val="24"/>
        <w:szCs w:val="24"/>
        <w:lang w:val="vi" w:eastAsia="en-US" w:bidi="ar-SA"/>
      </w:rPr>
    </w:lvl>
    <w:lvl w:ilvl="1" w:tentative="0">
      <w:start w:val="0"/>
      <w:numFmt w:val="bullet"/>
      <w:lvlText w:val="•"/>
      <w:lvlJc w:val="left"/>
      <w:pPr>
        <w:ind w:left="519" w:hanging="140"/>
      </w:pPr>
      <w:rPr>
        <w:rFonts w:hint="default"/>
        <w:lang w:val="vi" w:eastAsia="en-US" w:bidi="ar-SA"/>
      </w:rPr>
    </w:lvl>
    <w:lvl w:ilvl="2" w:tentative="0">
      <w:start w:val="0"/>
      <w:numFmt w:val="bullet"/>
      <w:lvlText w:val="•"/>
      <w:lvlJc w:val="left"/>
      <w:pPr>
        <w:ind w:left="918" w:hanging="140"/>
      </w:pPr>
      <w:rPr>
        <w:rFonts w:hint="default"/>
        <w:lang w:val="vi" w:eastAsia="en-US" w:bidi="ar-SA"/>
      </w:rPr>
    </w:lvl>
    <w:lvl w:ilvl="3" w:tentative="0">
      <w:start w:val="0"/>
      <w:numFmt w:val="bullet"/>
      <w:lvlText w:val="•"/>
      <w:lvlJc w:val="left"/>
      <w:pPr>
        <w:ind w:left="1317" w:hanging="140"/>
      </w:pPr>
      <w:rPr>
        <w:rFonts w:hint="default"/>
        <w:lang w:val="vi" w:eastAsia="en-US" w:bidi="ar-SA"/>
      </w:rPr>
    </w:lvl>
    <w:lvl w:ilvl="4" w:tentative="0">
      <w:start w:val="0"/>
      <w:numFmt w:val="bullet"/>
      <w:lvlText w:val="•"/>
      <w:lvlJc w:val="left"/>
      <w:pPr>
        <w:ind w:left="1717" w:hanging="140"/>
      </w:pPr>
      <w:rPr>
        <w:rFonts w:hint="default"/>
        <w:lang w:val="vi" w:eastAsia="en-US" w:bidi="ar-SA"/>
      </w:rPr>
    </w:lvl>
    <w:lvl w:ilvl="5" w:tentative="0">
      <w:start w:val="0"/>
      <w:numFmt w:val="bullet"/>
      <w:lvlText w:val="•"/>
      <w:lvlJc w:val="left"/>
      <w:pPr>
        <w:ind w:left="2116" w:hanging="140"/>
      </w:pPr>
      <w:rPr>
        <w:rFonts w:hint="default"/>
        <w:lang w:val="vi" w:eastAsia="en-US" w:bidi="ar-SA"/>
      </w:rPr>
    </w:lvl>
    <w:lvl w:ilvl="6" w:tentative="0">
      <w:start w:val="0"/>
      <w:numFmt w:val="bullet"/>
      <w:lvlText w:val="•"/>
      <w:lvlJc w:val="left"/>
      <w:pPr>
        <w:ind w:left="2515" w:hanging="140"/>
      </w:pPr>
      <w:rPr>
        <w:rFonts w:hint="default"/>
        <w:lang w:val="vi" w:eastAsia="en-US" w:bidi="ar-SA"/>
      </w:rPr>
    </w:lvl>
    <w:lvl w:ilvl="7" w:tentative="0">
      <w:start w:val="0"/>
      <w:numFmt w:val="bullet"/>
      <w:lvlText w:val="•"/>
      <w:lvlJc w:val="left"/>
      <w:pPr>
        <w:ind w:left="2915" w:hanging="140"/>
      </w:pPr>
      <w:rPr>
        <w:rFonts w:hint="default"/>
        <w:lang w:val="vi" w:eastAsia="en-US" w:bidi="ar-SA"/>
      </w:rPr>
    </w:lvl>
    <w:lvl w:ilvl="8" w:tentative="0">
      <w:start w:val="0"/>
      <w:numFmt w:val="bullet"/>
      <w:lvlText w:val="•"/>
      <w:lvlJc w:val="left"/>
      <w:pPr>
        <w:ind w:left="3314" w:hanging="140"/>
      </w:pPr>
      <w:rPr>
        <w:rFonts w:hint="default"/>
        <w:lang w:val="vi" w:eastAsia="en-US" w:bidi="ar-SA"/>
      </w:rPr>
    </w:lvl>
  </w:abstractNum>
  <w:abstractNum w:abstractNumId="13">
    <w:nsid w:val="47844BEB"/>
    <w:multiLevelType w:val="multilevel"/>
    <w:tmpl w:val="47844BEB"/>
    <w:lvl w:ilvl="0" w:tentative="0">
      <w:start w:val="0"/>
      <w:numFmt w:val="bullet"/>
      <w:lvlText w:val="-"/>
      <w:lvlJc w:val="left"/>
      <w:pPr>
        <w:ind w:left="113" w:hanging="14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sz w:val="24"/>
        <w:szCs w:val="24"/>
        <w:lang w:val="vi" w:eastAsia="en-US" w:bidi="ar-SA"/>
      </w:rPr>
    </w:lvl>
    <w:lvl w:ilvl="1" w:tentative="0">
      <w:start w:val="0"/>
      <w:numFmt w:val="bullet"/>
      <w:lvlText w:val="•"/>
      <w:lvlJc w:val="left"/>
      <w:pPr>
        <w:ind w:left="519" w:hanging="140"/>
      </w:pPr>
      <w:rPr>
        <w:rFonts w:hint="default"/>
        <w:lang w:val="vi" w:eastAsia="en-US" w:bidi="ar-SA"/>
      </w:rPr>
    </w:lvl>
    <w:lvl w:ilvl="2" w:tentative="0">
      <w:start w:val="0"/>
      <w:numFmt w:val="bullet"/>
      <w:lvlText w:val="•"/>
      <w:lvlJc w:val="left"/>
      <w:pPr>
        <w:ind w:left="918" w:hanging="140"/>
      </w:pPr>
      <w:rPr>
        <w:rFonts w:hint="default"/>
        <w:lang w:val="vi" w:eastAsia="en-US" w:bidi="ar-SA"/>
      </w:rPr>
    </w:lvl>
    <w:lvl w:ilvl="3" w:tentative="0">
      <w:start w:val="0"/>
      <w:numFmt w:val="bullet"/>
      <w:lvlText w:val="•"/>
      <w:lvlJc w:val="left"/>
      <w:pPr>
        <w:ind w:left="1317" w:hanging="140"/>
      </w:pPr>
      <w:rPr>
        <w:rFonts w:hint="default"/>
        <w:lang w:val="vi" w:eastAsia="en-US" w:bidi="ar-SA"/>
      </w:rPr>
    </w:lvl>
    <w:lvl w:ilvl="4" w:tentative="0">
      <w:start w:val="0"/>
      <w:numFmt w:val="bullet"/>
      <w:lvlText w:val="•"/>
      <w:lvlJc w:val="left"/>
      <w:pPr>
        <w:ind w:left="1717" w:hanging="140"/>
      </w:pPr>
      <w:rPr>
        <w:rFonts w:hint="default"/>
        <w:lang w:val="vi" w:eastAsia="en-US" w:bidi="ar-SA"/>
      </w:rPr>
    </w:lvl>
    <w:lvl w:ilvl="5" w:tentative="0">
      <w:start w:val="0"/>
      <w:numFmt w:val="bullet"/>
      <w:lvlText w:val="•"/>
      <w:lvlJc w:val="left"/>
      <w:pPr>
        <w:ind w:left="2116" w:hanging="140"/>
      </w:pPr>
      <w:rPr>
        <w:rFonts w:hint="default"/>
        <w:lang w:val="vi" w:eastAsia="en-US" w:bidi="ar-SA"/>
      </w:rPr>
    </w:lvl>
    <w:lvl w:ilvl="6" w:tentative="0">
      <w:start w:val="0"/>
      <w:numFmt w:val="bullet"/>
      <w:lvlText w:val="•"/>
      <w:lvlJc w:val="left"/>
      <w:pPr>
        <w:ind w:left="2515" w:hanging="140"/>
      </w:pPr>
      <w:rPr>
        <w:rFonts w:hint="default"/>
        <w:lang w:val="vi" w:eastAsia="en-US" w:bidi="ar-SA"/>
      </w:rPr>
    </w:lvl>
    <w:lvl w:ilvl="7" w:tentative="0">
      <w:start w:val="0"/>
      <w:numFmt w:val="bullet"/>
      <w:lvlText w:val="•"/>
      <w:lvlJc w:val="left"/>
      <w:pPr>
        <w:ind w:left="2915" w:hanging="140"/>
      </w:pPr>
      <w:rPr>
        <w:rFonts w:hint="default"/>
        <w:lang w:val="vi" w:eastAsia="en-US" w:bidi="ar-SA"/>
      </w:rPr>
    </w:lvl>
    <w:lvl w:ilvl="8" w:tentative="0">
      <w:start w:val="0"/>
      <w:numFmt w:val="bullet"/>
      <w:lvlText w:val="•"/>
      <w:lvlJc w:val="left"/>
      <w:pPr>
        <w:ind w:left="3314" w:hanging="140"/>
      </w:pPr>
      <w:rPr>
        <w:rFonts w:hint="default"/>
        <w:lang w:val="vi" w:eastAsia="en-US" w:bidi="ar-SA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3"/>
  </w:num>
  <w:num w:numId="13">
    <w:abstractNumId w:val="1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36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756243"/>
    <w:rsid w:val="00050A31"/>
    <w:rsid w:val="000716D2"/>
    <w:rsid w:val="00071AAB"/>
    <w:rsid w:val="000B76C4"/>
    <w:rsid w:val="000C5610"/>
    <w:rsid w:val="000E6552"/>
    <w:rsid w:val="000F3A4F"/>
    <w:rsid w:val="000F59AC"/>
    <w:rsid w:val="001364FE"/>
    <w:rsid w:val="001368DD"/>
    <w:rsid w:val="00147DB3"/>
    <w:rsid w:val="001518A5"/>
    <w:rsid w:val="00170095"/>
    <w:rsid w:val="00170E4F"/>
    <w:rsid w:val="001743F4"/>
    <w:rsid w:val="00187C33"/>
    <w:rsid w:val="001936B7"/>
    <w:rsid w:val="00196AB1"/>
    <w:rsid w:val="00201333"/>
    <w:rsid w:val="00210FA7"/>
    <w:rsid w:val="00216417"/>
    <w:rsid w:val="0026631D"/>
    <w:rsid w:val="002C2F53"/>
    <w:rsid w:val="0033518C"/>
    <w:rsid w:val="003437C2"/>
    <w:rsid w:val="00377186"/>
    <w:rsid w:val="003A1C03"/>
    <w:rsid w:val="00414627"/>
    <w:rsid w:val="00425D63"/>
    <w:rsid w:val="004643D8"/>
    <w:rsid w:val="00497C24"/>
    <w:rsid w:val="004C7BA5"/>
    <w:rsid w:val="004E7628"/>
    <w:rsid w:val="004F48F2"/>
    <w:rsid w:val="005149B1"/>
    <w:rsid w:val="005647F2"/>
    <w:rsid w:val="005662D1"/>
    <w:rsid w:val="00573A09"/>
    <w:rsid w:val="005A4526"/>
    <w:rsid w:val="005C1B16"/>
    <w:rsid w:val="005E53D0"/>
    <w:rsid w:val="006002EB"/>
    <w:rsid w:val="006128EF"/>
    <w:rsid w:val="006264B4"/>
    <w:rsid w:val="00643033"/>
    <w:rsid w:val="00644CC3"/>
    <w:rsid w:val="00661468"/>
    <w:rsid w:val="006649F0"/>
    <w:rsid w:val="0067245D"/>
    <w:rsid w:val="0068470E"/>
    <w:rsid w:val="00695DCD"/>
    <w:rsid w:val="006A05CC"/>
    <w:rsid w:val="006A35A7"/>
    <w:rsid w:val="007152D7"/>
    <w:rsid w:val="00746C14"/>
    <w:rsid w:val="007C2C59"/>
    <w:rsid w:val="00801F23"/>
    <w:rsid w:val="00837632"/>
    <w:rsid w:val="0085640F"/>
    <w:rsid w:val="008567AA"/>
    <w:rsid w:val="00892712"/>
    <w:rsid w:val="008A680A"/>
    <w:rsid w:val="008B0BB0"/>
    <w:rsid w:val="008E6C4B"/>
    <w:rsid w:val="008F18C0"/>
    <w:rsid w:val="00907648"/>
    <w:rsid w:val="00930FDE"/>
    <w:rsid w:val="00984C93"/>
    <w:rsid w:val="00987CE1"/>
    <w:rsid w:val="0099405C"/>
    <w:rsid w:val="009C600F"/>
    <w:rsid w:val="009D3723"/>
    <w:rsid w:val="009E04F2"/>
    <w:rsid w:val="00A03B7B"/>
    <w:rsid w:val="00A200C9"/>
    <w:rsid w:val="00A250D5"/>
    <w:rsid w:val="00A32F56"/>
    <w:rsid w:val="00A36028"/>
    <w:rsid w:val="00A91424"/>
    <w:rsid w:val="00AA2C77"/>
    <w:rsid w:val="00AC3FB9"/>
    <w:rsid w:val="00AC702A"/>
    <w:rsid w:val="00AD226F"/>
    <w:rsid w:val="00B13A52"/>
    <w:rsid w:val="00B24CF4"/>
    <w:rsid w:val="00B26993"/>
    <w:rsid w:val="00B4570C"/>
    <w:rsid w:val="00B5208C"/>
    <w:rsid w:val="00B74876"/>
    <w:rsid w:val="00BB7C2B"/>
    <w:rsid w:val="00BC1664"/>
    <w:rsid w:val="00BC2546"/>
    <w:rsid w:val="00C05085"/>
    <w:rsid w:val="00C1593D"/>
    <w:rsid w:val="00C56C7E"/>
    <w:rsid w:val="00C776A4"/>
    <w:rsid w:val="00CA2C6C"/>
    <w:rsid w:val="00CC0600"/>
    <w:rsid w:val="00CC78AC"/>
    <w:rsid w:val="00CF7953"/>
    <w:rsid w:val="00D07232"/>
    <w:rsid w:val="00D10245"/>
    <w:rsid w:val="00D21BDD"/>
    <w:rsid w:val="00D65F07"/>
    <w:rsid w:val="00D92BB7"/>
    <w:rsid w:val="00DC76D2"/>
    <w:rsid w:val="00DD30ED"/>
    <w:rsid w:val="00E64C21"/>
    <w:rsid w:val="00EC24C6"/>
    <w:rsid w:val="00EF2933"/>
    <w:rsid w:val="00F05146"/>
    <w:rsid w:val="00F1115D"/>
    <w:rsid w:val="00F3513C"/>
    <w:rsid w:val="00F465C5"/>
    <w:rsid w:val="00F5180D"/>
    <w:rsid w:val="00F51B21"/>
    <w:rsid w:val="00F51D87"/>
    <w:rsid w:val="00F8455C"/>
    <w:rsid w:val="04756243"/>
    <w:rsid w:val="6A3D5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qFormat="1" w:unhideWhenUsed="0" w:uiPriority="0" w:semiHidden="0" w:name="Table Simple 1"/>
    <w:lsdException w:qFormat="1" w:unhideWhenUsed="0" w:uiPriority="0" w:semiHidden="0" w:name="Table Simple 2"/>
    <w:lsdException w:qFormat="1" w:unhideWhenUsed="0" w:uiPriority="0" w:semiHidden="0" w:name="Table Simple 3"/>
    <w:lsdException w:qFormat="1" w:unhideWhenUsed="0" w:uiPriority="0" w:semiHidden="0" w:name="Table Classic 1"/>
    <w:lsdException w:unhideWhenUsed="0" w:uiPriority="0" w:semiHidden="0" w:name="Table Classic 2"/>
    <w:lsdException w:qFormat="1" w:unhideWhenUsed="0" w:uiPriority="0" w:semiHidden="0" w:name="Table Classic 3"/>
    <w:lsdException w:unhideWhenUsed="0" w:uiPriority="0" w:semiHidden="0" w:name="Table Classic 4"/>
    <w:lsdException w:qFormat="1"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qFormat="1" w:unhideWhenUsed="0" w:uiPriority="0" w:semiHidden="0" w:name="Table Columns 1"/>
    <w:lsdException w:unhideWhenUsed="0" w:uiPriority="0" w:semiHidden="0" w:name="Table Columns 2"/>
    <w:lsdException w:qFormat="1"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qFormat="1" w:unhideWhenUsed="0" w:uiPriority="0" w:semiHidden="0" w:name="Table Grid 1"/>
    <w:lsdException w:qFormat="1" w:unhideWhenUsed="0" w:uiPriority="0" w:semiHidden="0" w:name="Table Grid 2"/>
    <w:lsdException w:qFormat="1" w:unhideWhenUsed="0" w:uiPriority="0" w:semiHidden="0" w:name="Table Grid 3"/>
    <w:lsdException w:unhideWhenUsed="0" w:uiPriority="0" w:semiHidden="0" w:name="Table Grid 4"/>
    <w:lsdException w:qFormat="1" w:unhideWhenUsed="0" w:uiPriority="0" w:semiHidden="0" w:name="Table Grid 5"/>
    <w:lsdException w:qFormat="1" w:unhideWhenUsed="0" w:uiPriority="0" w:semiHidden="0" w:name="Table Grid 6"/>
    <w:lsdException w:qFormat="1" w:unhideWhenUsed="0" w:uiPriority="0" w:semiHidden="0" w:name="Table Grid 7"/>
    <w:lsdException w:qFormat="1" w:unhideWhenUsed="0" w:uiPriority="0" w:semiHidden="0" w:name="Table Grid 8"/>
    <w:lsdException w:qFormat="1" w:unhideWhenUsed="0" w:uiPriority="0" w:semiHidden="0" w:name="Table List 1"/>
    <w:lsdException w:qFormat="1" w:unhideWhenUsed="0" w:uiPriority="0" w:semiHidden="0" w:name="Table List 2"/>
    <w:lsdException w:qFormat="1" w:unhideWhenUsed="0" w:uiPriority="0" w:semiHidden="0" w:name="Table List 3"/>
    <w:lsdException w:unhideWhenUsed="0" w:uiPriority="0" w:semiHidden="0" w:name="Table List 4"/>
    <w:lsdException w:qFormat="1" w:unhideWhenUsed="0" w:uiPriority="0" w:semiHidden="0" w:name="Table List 5"/>
    <w:lsdException w:qFormat="1"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qFormat="1" w:unhideWhenUsed="0" w:uiPriority="0" w:semiHidden="0" w:name="Table 3D effects 1"/>
    <w:lsdException w:qFormat="1" w:unhideWhenUsed="0" w:uiPriority="0" w:semiHidden="0" w:name="Table 3D effects 2"/>
    <w:lsdException w:qFormat="1" w:unhideWhenUsed="0" w:uiPriority="0" w:semiHidden="0" w:name="Table 3D effects 3"/>
    <w:lsdException w:qFormat="1" w:unhideWhenUsed="0" w:uiPriority="0" w:semiHidden="0" w:name="Table Contemporary"/>
    <w:lsdException w:qFormat="1" w:unhideWhenUsed="0" w:uiPriority="0" w:semiHidden="0" w:name="Table Elegant"/>
    <w:lsdException w:qFormat="1" w:unhideWhenUsed="0" w:uiPriority="0" w:semiHidden="0" w:name="Table Professional"/>
    <w:lsdException w:unhideWhenUsed="0" w:uiPriority="0" w:semiHidden="0" w:name="Table Subtle 1"/>
    <w:lsdException w:qFormat="1" w:unhideWhenUsed="0" w:uiPriority="0" w:semiHidden="0" w:name="Table Subtle 2"/>
    <w:lsdException w:unhideWhenUsed="0" w:uiPriority="0" w:semiHidden="0" w:name="Table Web 1"/>
    <w:lsdException w:qFormat="1" w:unhideWhenUsed="0" w:uiPriority="0" w:semiHidden="0" w:name="Table Web 2"/>
    <w:lsdException w:qFormat="1"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qFormat="1" w:unhideWhenUsed="0" w:uiPriority="0" w:semiHidden="0" w:name="Table Theme"/>
    <w:lsdException w:qFormat="1" w:unhideWhenUsed="0" w:uiPriority="60" w:semiHidden="0" w:name="Light Shading"/>
    <w:lsdException w:unhideWhenUsed="0" w:uiPriority="61" w:semiHidden="0" w:name="Light List"/>
    <w:lsdException w:qFormat="1"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qFormat="1"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qFormat="1" w:unhideWhenUsed="0" w:uiPriority="69" w:semiHidden="0" w:name="Medium Grid 3"/>
    <w:lsdException w:qFormat="1" w:unhideWhenUsed="0" w:uiPriority="70" w:semiHidden="0" w:name="Dark List"/>
    <w:lsdException w:qFormat="1" w:unhideWhenUsed="0" w:uiPriority="71" w:semiHidden="0" w:name="Colorful Shading"/>
    <w:lsdException w:qFormat="1" w:unhideWhenUsed="0" w:uiPriority="72" w:semiHidden="0" w:name="Colorful List"/>
    <w:lsdException w:qFormat="1"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unhideWhenUsed="0" w:uiPriority="62" w:semiHidden="0" w:name="Light Grid Accent 1"/>
    <w:lsdException w:qFormat="1" w:unhideWhenUsed="0" w:uiPriority="63" w:semiHidden="0" w:name="Medium Shading 1 Accent 1"/>
    <w:lsdException w:unhideWhenUsed="0" w:uiPriority="64" w:semiHidden="0" w:name="Medium Shading 2 Accent 1"/>
    <w:lsdException w:qFormat="1"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qFormat="1" w:unhideWhenUsed="0" w:uiPriority="69" w:semiHidden="0" w:name="Medium Grid 3 Accent 1"/>
    <w:lsdException w:qFormat="1"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qFormat="1"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unhideWhenUsed="0" w:uiPriority="62" w:semiHidden="0" w:name="Light Grid Accent 2"/>
    <w:lsdException w:qFormat="1" w:unhideWhenUsed="0" w:uiPriority="63" w:semiHidden="0" w:name="Medium Shading 1 Accent 2"/>
    <w:lsdException w:unhideWhenUsed="0" w:uiPriority="64" w:semiHidden="0" w:name="Medium Shading 2 Accent 2"/>
    <w:lsdException w:qFormat="1" w:unhideWhenUsed="0" w:uiPriority="65" w:semiHidden="0" w:name="Medium List 1 Accent 2"/>
    <w:lsdException w:unhideWhenUsed="0" w:uiPriority="66" w:semiHidden="0" w:name="Medium List 2 Accent 2"/>
    <w:lsdException w:qFormat="1" w:unhideWhenUsed="0" w:uiPriority="67" w:semiHidden="0" w:name="Medium Grid 1 Accent 2"/>
    <w:lsdException w:unhideWhenUsed="0" w:uiPriority="68" w:semiHidden="0" w:name="Medium Grid 2 Accent 2"/>
    <w:lsdException w:qFormat="1"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qFormat="1"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qFormat="1" w:unhideWhenUsed="0" w:uiPriority="62" w:semiHidden="0" w:name="Light Grid Accent 3"/>
    <w:lsdException w:unhideWhenUsed="0" w:uiPriority="63" w:semiHidden="0" w:name="Medium Shading 1 Accent 3"/>
    <w:lsdException w:qFormat="1"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qFormat="1" w:unhideWhenUsed="0" w:uiPriority="71" w:semiHidden="0" w:name="Colorful Shading Accent 3"/>
    <w:lsdException w:unhideWhenUsed="0" w:uiPriority="72" w:semiHidden="0" w:name="Colorful List Accent 3"/>
    <w:lsdException w:qFormat="1"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qFormat="1" w:unhideWhenUsed="0" w:uiPriority="68" w:semiHidden="0" w:name="Medium Grid 2 Accent 4"/>
    <w:lsdException w:qFormat="1" w:unhideWhenUsed="0" w:uiPriority="69" w:semiHidden="0" w:name="Medium Grid 3 Accent 4"/>
    <w:lsdException w:qFormat="1" w:unhideWhenUsed="0" w:uiPriority="70" w:semiHidden="0" w:name="Dark List Accent 4"/>
    <w:lsdException w:qFormat="1" w:unhideWhenUsed="0" w:uiPriority="71" w:semiHidden="0" w:name="Colorful Shading Accent 4"/>
    <w:lsdException w:qFormat="1" w:unhideWhenUsed="0" w:uiPriority="72" w:semiHidden="0" w:name="Colorful List Accent 4"/>
    <w:lsdException w:qFormat="1"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unhideWhenUsed="0" w:uiPriority="62" w:semiHidden="0" w:name="Light Grid Accent 5"/>
    <w:lsdException w:qFormat="1" w:unhideWhenUsed="0" w:uiPriority="63" w:semiHidden="0" w:name="Medium Shading 1 Accent 5"/>
    <w:lsdException w:unhideWhenUsed="0" w:uiPriority="64" w:semiHidden="0" w:name="Medium Shading 2 Accent 5"/>
    <w:lsdException w:qFormat="1"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qFormat="1" w:unhideWhenUsed="0" w:uiPriority="69" w:semiHidden="0" w:name="Medium Grid 3 Accent 5"/>
    <w:lsdException w:qFormat="1" w:unhideWhenUsed="0" w:uiPriority="70" w:semiHidden="0" w:name="Dark List Accent 5"/>
    <w:lsdException w:qFormat="1" w:unhideWhenUsed="0" w:uiPriority="71" w:semiHidden="0" w:name="Colorful Shading Accent 5"/>
    <w:lsdException w:qFormat="1" w:unhideWhenUsed="0" w:uiPriority="72" w:semiHidden="0" w:name="Colorful List Accent 5"/>
    <w:lsdException w:qFormat="1"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qFormat="1"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qFormat="1"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36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b/>
      <w:bCs/>
      <w:sz w:val="32"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b/>
      <w:bCs/>
      <w:sz w:val="28"/>
      <w:szCs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5"/>
    </w:pPr>
    <w:rPr>
      <w:b/>
      <w:bCs/>
      <w:sz w:val="24"/>
      <w:szCs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7"/>
    </w:pPr>
    <w:rPr>
      <w:sz w:val="24"/>
      <w:szCs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8"/>
    </w:pPr>
    <w:rPr>
      <w:szCs w:val="21"/>
    </w:rPr>
  </w:style>
  <w:style w:type="character" w:default="1" w:styleId="11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Balloon Text"/>
    <w:basedOn w:val="1"/>
    <w:qFormat/>
    <w:uiPriority w:val="0"/>
    <w:rPr>
      <w:sz w:val="16"/>
      <w:szCs w:val="16"/>
    </w:rPr>
  </w:style>
  <w:style w:type="paragraph" w:styleId="14">
    <w:name w:val="Block Text"/>
    <w:basedOn w:val="1"/>
    <w:qFormat/>
    <w:uiPriority w:val="0"/>
    <w:pPr>
      <w:spacing w:after="120"/>
      <w:ind w:left="1440" w:leftChars="700" w:right="1440" w:rightChars="700"/>
    </w:pPr>
  </w:style>
  <w:style w:type="paragraph" w:styleId="15">
    <w:name w:val="Body Text"/>
    <w:basedOn w:val="1"/>
    <w:qFormat/>
    <w:uiPriority w:val="0"/>
    <w:pPr>
      <w:spacing w:after="120"/>
    </w:pPr>
  </w:style>
  <w:style w:type="paragraph" w:styleId="16">
    <w:name w:val="Body Text 2"/>
    <w:basedOn w:val="1"/>
    <w:qFormat/>
    <w:uiPriority w:val="0"/>
    <w:pPr>
      <w:spacing w:after="120" w:line="480" w:lineRule="auto"/>
    </w:pPr>
  </w:style>
  <w:style w:type="paragraph" w:styleId="17">
    <w:name w:val="Body Text 3"/>
    <w:basedOn w:val="1"/>
    <w:qFormat/>
    <w:uiPriority w:val="0"/>
    <w:pPr>
      <w:spacing w:after="120"/>
    </w:pPr>
    <w:rPr>
      <w:sz w:val="16"/>
      <w:szCs w:val="16"/>
    </w:rPr>
  </w:style>
  <w:style w:type="paragraph" w:styleId="18">
    <w:name w:val="Body Text First Indent"/>
    <w:basedOn w:val="15"/>
    <w:qFormat/>
    <w:uiPriority w:val="0"/>
    <w:pPr>
      <w:ind w:firstLine="420" w:firstLineChars="100"/>
    </w:pPr>
  </w:style>
  <w:style w:type="paragraph" w:styleId="19">
    <w:name w:val="Body Text Indent"/>
    <w:basedOn w:val="1"/>
    <w:qFormat/>
    <w:uiPriority w:val="0"/>
    <w:pPr>
      <w:spacing w:after="120"/>
      <w:ind w:left="420" w:leftChars="200"/>
    </w:pPr>
  </w:style>
  <w:style w:type="paragraph" w:styleId="20">
    <w:name w:val="Body Text First Indent 2"/>
    <w:basedOn w:val="19"/>
    <w:qFormat/>
    <w:uiPriority w:val="0"/>
    <w:pPr>
      <w:ind w:firstLine="420" w:firstLineChars="200"/>
    </w:pPr>
  </w:style>
  <w:style w:type="paragraph" w:styleId="21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22">
    <w:name w:val="Body Text Indent 3"/>
    <w:basedOn w:val="1"/>
    <w:uiPriority w:val="0"/>
    <w:pPr>
      <w:spacing w:after="120"/>
      <w:ind w:left="420" w:leftChars="200"/>
    </w:pPr>
    <w:rPr>
      <w:sz w:val="16"/>
      <w:szCs w:val="16"/>
    </w:rPr>
  </w:style>
  <w:style w:type="paragraph" w:styleId="23">
    <w:name w:val="caption"/>
    <w:basedOn w:val="1"/>
    <w:next w:val="1"/>
    <w:semiHidden/>
    <w:unhideWhenUsed/>
    <w:qFormat/>
    <w:uiPriority w:val="0"/>
    <w:rPr>
      <w:rFonts w:ascii="Arial" w:hAnsi="Arial" w:eastAsia="黑体" w:cs="Arial"/>
      <w:sz w:val="20"/>
    </w:rPr>
  </w:style>
  <w:style w:type="paragraph" w:styleId="24">
    <w:name w:val="Closing"/>
    <w:basedOn w:val="1"/>
    <w:qFormat/>
    <w:uiPriority w:val="0"/>
    <w:pPr>
      <w:ind w:left="100" w:leftChars="2100"/>
    </w:pPr>
  </w:style>
  <w:style w:type="character" w:styleId="25">
    <w:name w:val="annotation reference"/>
    <w:basedOn w:val="11"/>
    <w:qFormat/>
    <w:uiPriority w:val="0"/>
    <w:rPr>
      <w:sz w:val="21"/>
      <w:szCs w:val="21"/>
    </w:rPr>
  </w:style>
  <w:style w:type="paragraph" w:styleId="26">
    <w:name w:val="annotation text"/>
    <w:basedOn w:val="1"/>
    <w:qFormat/>
    <w:uiPriority w:val="0"/>
    <w:pPr>
      <w:jc w:val="left"/>
    </w:pPr>
  </w:style>
  <w:style w:type="paragraph" w:styleId="27">
    <w:name w:val="annotation subject"/>
    <w:basedOn w:val="26"/>
    <w:next w:val="26"/>
    <w:qFormat/>
    <w:uiPriority w:val="0"/>
    <w:rPr>
      <w:b/>
      <w:bCs/>
    </w:rPr>
  </w:style>
  <w:style w:type="paragraph" w:styleId="28">
    <w:name w:val="Date"/>
    <w:basedOn w:val="1"/>
    <w:next w:val="1"/>
    <w:qFormat/>
    <w:uiPriority w:val="0"/>
    <w:pPr>
      <w:ind w:left="100" w:leftChars="2500"/>
    </w:pPr>
  </w:style>
  <w:style w:type="paragraph" w:styleId="29">
    <w:name w:val="Document Map"/>
    <w:basedOn w:val="1"/>
    <w:qFormat/>
    <w:uiPriority w:val="0"/>
    <w:pPr>
      <w:shd w:val="clear" w:color="auto" w:fill="000080"/>
    </w:pPr>
  </w:style>
  <w:style w:type="paragraph" w:styleId="30">
    <w:name w:val="E-mail Signature"/>
    <w:basedOn w:val="1"/>
    <w:qFormat/>
    <w:uiPriority w:val="0"/>
  </w:style>
  <w:style w:type="character" w:styleId="31">
    <w:name w:val="Emphasis"/>
    <w:basedOn w:val="11"/>
    <w:qFormat/>
    <w:uiPriority w:val="0"/>
    <w:rPr>
      <w:i/>
      <w:iCs/>
    </w:rPr>
  </w:style>
  <w:style w:type="character" w:styleId="32">
    <w:name w:val="endnote reference"/>
    <w:basedOn w:val="11"/>
    <w:qFormat/>
    <w:uiPriority w:val="0"/>
    <w:rPr>
      <w:vertAlign w:val="superscript"/>
    </w:rPr>
  </w:style>
  <w:style w:type="paragraph" w:styleId="33">
    <w:name w:val="endnote text"/>
    <w:basedOn w:val="1"/>
    <w:uiPriority w:val="0"/>
    <w:pPr>
      <w:snapToGrid w:val="0"/>
      <w:jc w:val="left"/>
    </w:pPr>
  </w:style>
  <w:style w:type="paragraph" w:styleId="34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5">
    <w:name w:val="envelope return"/>
    <w:basedOn w:val="1"/>
    <w:qFormat/>
    <w:uiPriority w:val="0"/>
    <w:pPr>
      <w:snapToGrid w:val="0"/>
    </w:pPr>
    <w:rPr>
      <w:rFonts w:ascii="Arial" w:hAnsi="Arial" w:cs="Arial"/>
    </w:rPr>
  </w:style>
  <w:style w:type="character" w:styleId="36">
    <w:name w:val="FollowedHyperlink"/>
    <w:basedOn w:val="11"/>
    <w:qFormat/>
    <w:uiPriority w:val="0"/>
    <w:rPr>
      <w:color w:val="800080"/>
      <w:u w:val="single"/>
    </w:rPr>
  </w:style>
  <w:style w:type="paragraph" w:styleId="3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38">
    <w:name w:val="footnote reference"/>
    <w:basedOn w:val="11"/>
    <w:qFormat/>
    <w:uiPriority w:val="0"/>
    <w:rPr>
      <w:vertAlign w:val="superscript"/>
    </w:rPr>
  </w:style>
  <w:style w:type="paragraph" w:styleId="39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40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41">
    <w:name w:val="HTML Acronym"/>
    <w:basedOn w:val="11"/>
    <w:qFormat/>
    <w:uiPriority w:val="0"/>
  </w:style>
  <w:style w:type="paragraph" w:styleId="42">
    <w:name w:val="HTML Address"/>
    <w:basedOn w:val="1"/>
    <w:uiPriority w:val="0"/>
    <w:rPr>
      <w:i/>
      <w:iCs/>
    </w:rPr>
  </w:style>
  <w:style w:type="character" w:styleId="43">
    <w:name w:val="HTML Cite"/>
    <w:basedOn w:val="11"/>
    <w:qFormat/>
    <w:uiPriority w:val="0"/>
    <w:rPr>
      <w:i/>
      <w:iCs/>
    </w:rPr>
  </w:style>
  <w:style w:type="character" w:styleId="44">
    <w:name w:val="HTML Code"/>
    <w:basedOn w:val="11"/>
    <w:uiPriority w:val="0"/>
    <w:rPr>
      <w:rFonts w:ascii="Courier New" w:hAnsi="Courier New" w:cs="Courier New"/>
      <w:sz w:val="20"/>
      <w:szCs w:val="20"/>
    </w:rPr>
  </w:style>
  <w:style w:type="character" w:styleId="45">
    <w:name w:val="HTML Definition"/>
    <w:basedOn w:val="11"/>
    <w:qFormat/>
    <w:uiPriority w:val="0"/>
    <w:rPr>
      <w:i/>
      <w:iCs/>
    </w:rPr>
  </w:style>
  <w:style w:type="character" w:styleId="46">
    <w:name w:val="HTML Keyboard"/>
    <w:basedOn w:val="11"/>
    <w:qFormat/>
    <w:uiPriority w:val="0"/>
    <w:rPr>
      <w:rFonts w:ascii="Courier New" w:hAnsi="Courier New" w:cs="Courier New"/>
      <w:sz w:val="20"/>
      <w:szCs w:val="20"/>
    </w:rPr>
  </w:style>
  <w:style w:type="paragraph" w:styleId="47">
    <w:name w:val="HTML Preformatted"/>
    <w:basedOn w:val="1"/>
    <w:uiPriority w:val="0"/>
    <w:rPr>
      <w:rFonts w:ascii="Courier New" w:hAnsi="Courier New" w:cs="Courier New"/>
      <w:sz w:val="20"/>
    </w:rPr>
  </w:style>
  <w:style w:type="character" w:styleId="48">
    <w:name w:val="HTML Sample"/>
    <w:basedOn w:val="11"/>
    <w:uiPriority w:val="0"/>
    <w:rPr>
      <w:rFonts w:ascii="Courier New" w:hAnsi="Courier New" w:cs="Courier New"/>
    </w:rPr>
  </w:style>
  <w:style w:type="character" w:styleId="49">
    <w:name w:val="HTML Typewriter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50">
    <w:name w:val="HTML Variable"/>
    <w:basedOn w:val="11"/>
    <w:qFormat/>
    <w:uiPriority w:val="0"/>
    <w:rPr>
      <w:i/>
      <w:iCs/>
    </w:rPr>
  </w:style>
  <w:style w:type="character" w:styleId="51">
    <w:name w:val="Hyperlink"/>
    <w:basedOn w:val="11"/>
    <w:qFormat/>
    <w:uiPriority w:val="0"/>
    <w:rPr>
      <w:color w:val="0000FF"/>
      <w:u w:val="single"/>
    </w:rPr>
  </w:style>
  <w:style w:type="paragraph" w:styleId="52">
    <w:name w:val="index 1"/>
    <w:basedOn w:val="1"/>
    <w:next w:val="1"/>
    <w:qFormat/>
    <w:uiPriority w:val="0"/>
  </w:style>
  <w:style w:type="paragraph" w:styleId="53">
    <w:name w:val="index 2"/>
    <w:basedOn w:val="1"/>
    <w:next w:val="1"/>
    <w:qFormat/>
    <w:uiPriority w:val="0"/>
    <w:pPr>
      <w:ind w:left="200" w:leftChars="200"/>
    </w:pPr>
  </w:style>
  <w:style w:type="paragraph" w:styleId="54">
    <w:name w:val="index 3"/>
    <w:basedOn w:val="1"/>
    <w:next w:val="1"/>
    <w:qFormat/>
    <w:uiPriority w:val="0"/>
    <w:pPr>
      <w:ind w:left="400" w:leftChars="400"/>
    </w:pPr>
  </w:style>
  <w:style w:type="paragraph" w:styleId="55">
    <w:name w:val="index 4"/>
    <w:basedOn w:val="1"/>
    <w:next w:val="1"/>
    <w:qFormat/>
    <w:uiPriority w:val="0"/>
    <w:pPr>
      <w:ind w:left="600" w:leftChars="600"/>
    </w:pPr>
  </w:style>
  <w:style w:type="paragraph" w:styleId="56">
    <w:name w:val="index 5"/>
    <w:basedOn w:val="1"/>
    <w:next w:val="1"/>
    <w:uiPriority w:val="0"/>
    <w:pPr>
      <w:ind w:left="800" w:leftChars="800"/>
    </w:pPr>
  </w:style>
  <w:style w:type="paragraph" w:styleId="57">
    <w:name w:val="index 6"/>
    <w:basedOn w:val="1"/>
    <w:next w:val="1"/>
    <w:uiPriority w:val="0"/>
    <w:pPr>
      <w:ind w:left="1000" w:leftChars="1000"/>
    </w:pPr>
  </w:style>
  <w:style w:type="paragraph" w:styleId="58">
    <w:name w:val="index 7"/>
    <w:basedOn w:val="1"/>
    <w:next w:val="1"/>
    <w:qFormat/>
    <w:uiPriority w:val="0"/>
    <w:pPr>
      <w:ind w:left="1200" w:leftChars="1200"/>
    </w:pPr>
  </w:style>
  <w:style w:type="paragraph" w:styleId="59">
    <w:name w:val="index 8"/>
    <w:basedOn w:val="1"/>
    <w:next w:val="1"/>
    <w:qFormat/>
    <w:uiPriority w:val="0"/>
    <w:pPr>
      <w:ind w:left="1400" w:leftChars="1400"/>
    </w:pPr>
  </w:style>
  <w:style w:type="paragraph" w:styleId="60">
    <w:name w:val="index 9"/>
    <w:basedOn w:val="1"/>
    <w:next w:val="1"/>
    <w:qFormat/>
    <w:uiPriority w:val="0"/>
    <w:pPr>
      <w:ind w:left="1600" w:leftChars="1600"/>
    </w:pPr>
  </w:style>
  <w:style w:type="paragraph" w:styleId="61">
    <w:name w:val="index heading"/>
    <w:basedOn w:val="1"/>
    <w:next w:val="52"/>
    <w:qFormat/>
    <w:uiPriority w:val="0"/>
    <w:rPr>
      <w:rFonts w:ascii="Arial" w:hAnsi="Arial" w:cs="Arial"/>
      <w:b/>
      <w:bCs/>
    </w:rPr>
  </w:style>
  <w:style w:type="character" w:styleId="62">
    <w:name w:val="line number"/>
    <w:basedOn w:val="11"/>
    <w:uiPriority w:val="0"/>
  </w:style>
  <w:style w:type="paragraph" w:styleId="63">
    <w:name w:val="List"/>
    <w:basedOn w:val="1"/>
    <w:uiPriority w:val="0"/>
    <w:pPr>
      <w:ind w:left="200" w:hanging="200" w:hangingChars="200"/>
    </w:pPr>
  </w:style>
  <w:style w:type="paragraph" w:styleId="64">
    <w:name w:val="List 2"/>
    <w:basedOn w:val="1"/>
    <w:qFormat/>
    <w:uiPriority w:val="0"/>
    <w:pPr>
      <w:ind w:left="100" w:leftChars="200" w:hanging="200" w:hangingChars="200"/>
    </w:pPr>
  </w:style>
  <w:style w:type="paragraph" w:styleId="65">
    <w:name w:val="List 3"/>
    <w:basedOn w:val="1"/>
    <w:qFormat/>
    <w:uiPriority w:val="0"/>
    <w:pPr>
      <w:ind w:left="100" w:leftChars="400" w:hanging="200" w:hangingChars="200"/>
    </w:pPr>
  </w:style>
  <w:style w:type="paragraph" w:styleId="66">
    <w:name w:val="List 4"/>
    <w:basedOn w:val="1"/>
    <w:qFormat/>
    <w:uiPriority w:val="0"/>
    <w:pPr>
      <w:ind w:left="100" w:leftChars="600" w:hanging="200" w:hangingChars="200"/>
    </w:pPr>
  </w:style>
  <w:style w:type="paragraph" w:styleId="67">
    <w:name w:val="List 5"/>
    <w:basedOn w:val="1"/>
    <w:uiPriority w:val="0"/>
    <w:pPr>
      <w:ind w:left="100" w:leftChars="800" w:hanging="200" w:hangingChars="200"/>
    </w:pPr>
  </w:style>
  <w:style w:type="paragraph" w:styleId="68">
    <w:name w:val="List Bullet"/>
    <w:basedOn w:val="1"/>
    <w:qFormat/>
    <w:uiPriority w:val="0"/>
    <w:pPr>
      <w:numPr>
        <w:ilvl w:val="0"/>
        <w:numId w:val="1"/>
      </w:numPr>
    </w:pPr>
  </w:style>
  <w:style w:type="paragraph" w:styleId="69">
    <w:name w:val="List Bullet 2"/>
    <w:basedOn w:val="1"/>
    <w:qFormat/>
    <w:uiPriority w:val="0"/>
    <w:pPr>
      <w:numPr>
        <w:ilvl w:val="0"/>
        <w:numId w:val="2"/>
      </w:numPr>
    </w:pPr>
  </w:style>
  <w:style w:type="paragraph" w:styleId="70">
    <w:name w:val="List Bullet 3"/>
    <w:basedOn w:val="1"/>
    <w:qFormat/>
    <w:uiPriority w:val="0"/>
    <w:pPr>
      <w:numPr>
        <w:ilvl w:val="0"/>
        <w:numId w:val="3"/>
      </w:numPr>
    </w:pPr>
  </w:style>
  <w:style w:type="paragraph" w:styleId="71">
    <w:name w:val="List Bullet 4"/>
    <w:basedOn w:val="1"/>
    <w:qFormat/>
    <w:uiPriority w:val="0"/>
    <w:pPr>
      <w:numPr>
        <w:ilvl w:val="0"/>
        <w:numId w:val="4"/>
      </w:numPr>
    </w:pPr>
  </w:style>
  <w:style w:type="paragraph" w:styleId="72">
    <w:name w:val="List Bullet 5"/>
    <w:basedOn w:val="1"/>
    <w:qFormat/>
    <w:uiPriority w:val="0"/>
    <w:pPr>
      <w:numPr>
        <w:ilvl w:val="0"/>
        <w:numId w:val="5"/>
      </w:numPr>
    </w:pPr>
  </w:style>
  <w:style w:type="paragraph" w:styleId="73">
    <w:name w:val="List Continue"/>
    <w:basedOn w:val="1"/>
    <w:qFormat/>
    <w:uiPriority w:val="0"/>
    <w:pPr>
      <w:spacing w:after="120"/>
      <w:ind w:left="420" w:leftChars="200"/>
    </w:pPr>
  </w:style>
  <w:style w:type="paragraph" w:styleId="74">
    <w:name w:val="List Continue 2"/>
    <w:basedOn w:val="1"/>
    <w:qFormat/>
    <w:uiPriority w:val="0"/>
    <w:pPr>
      <w:spacing w:after="120"/>
      <w:ind w:left="840" w:leftChars="400"/>
    </w:pPr>
  </w:style>
  <w:style w:type="paragraph" w:styleId="75">
    <w:name w:val="List Continue 3"/>
    <w:basedOn w:val="1"/>
    <w:qFormat/>
    <w:uiPriority w:val="0"/>
    <w:pPr>
      <w:spacing w:after="120"/>
      <w:ind w:left="1260" w:leftChars="600"/>
    </w:pPr>
  </w:style>
  <w:style w:type="paragraph" w:styleId="76">
    <w:name w:val="List Continue 4"/>
    <w:basedOn w:val="1"/>
    <w:qFormat/>
    <w:uiPriority w:val="0"/>
    <w:pPr>
      <w:spacing w:after="120"/>
      <w:ind w:left="1680" w:leftChars="800"/>
    </w:pPr>
  </w:style>
  <w:style w:type="paragraph" w:styleId="77">
    <w:name w:val="List Continue 5"/>
    <w:basedOn w:val="1"/>
    <w:qFormat/>
    <w:uiPriority w:val="0"/>
    <w:pPr>
      <w:spacing w:after="120"/>
      <w:ind w:left="2100" w:leftChars="1000"/>
    </w:pPr>
  </w:style>
  <w:style w:type="paragraph" w:styleId="78">
    <w:name w:val="List Number"/>
    <w:basedOn w:val="1"/>
    <w:qFormat/>
    <w:uiPriority w:val="0"/>
    <w:pPr>
      <w:numPr>
        <w:ilvl w:val="0"/>
        <w:numId w:val="6"/>
      </w:numPr>
    </w:pPr>
  </w:style>
  <w:style w:type="paragraph" w:styleId="79">
    <w:name w:val="List Number 2"/>
    <w:basedOn w:val="1"/>
    <w:qFormat/>
    <w:uiPriority w:val="0"/>
    <w:pPr>
      <w:numPr>
        <w:ilvl w:val="0"/>
        <w:numId w:val="7"/>
      </w:numPr>
    </w:pPr>
  </w:style>
  <w:style w:type="paragraph" w:styleId="80">
    <w:name w:val="List Number 3"/>
    <w:basedOn w:val="1"/>
    <w:qFormat/>
    <w:uiPriority w:val="0"/>
    <w:pPr>
      <w:numPr>
        <w:ilvl w:val="0"/>
        <w:numId w:val="8"/>
      </w:numPr>
    </w:pPr>
  </w:style>
  <w:style w:type="paragraph" w:styleId="81">
    <w:name w:val="List Number 4"/>
    <w:basedOn w:val="1"/>
    <w:qFormat/>
    <w:uiPriority w:val="0"/>
    <w:pPr>
      <w:numPr>
        <w:ilvl w:val="0"/>
        <w:numId w:val="9"/>
      </w:numPr>
    </w:pPr>
  </w:style>
  <w:style w:type="paragraph" w:styleId="82">
    <w:name w:val="List Number 5"/>
    <w:basedOn w:val="1"/>
    <w:qFormat/>
    <w:uiPriority w:val="0"/>
    <w:pPr>
      <w:numPr>
        <w:ilvl w:val="0"/>
        <w:numId w:val="10"/>
      </w:numPr>
    </w:pPr>
  </w:style>
  <w:style w:type="paragraph" w:styleId="83">
    <w:name w:val="macro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 w:eastAsiaTheme="minorEastAsia"/>
      <w:kern w:val="2"/>
      <w:sz w:val="24"/>
      <w:szCs w:val="24"/>
      <w:lang w:val="en-US" w:eastAsia="zh-CN" w:bidi="ar-SA"/>
    </w:rPr>
  </w:style>
  <w:style w:type="paragraph" w:styleId="84">
    <w:name w:val="Message Header"/>
    <w:basedOn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85">
    <w:name w:val="Normal (Web)"/>
    <w:basedOn w:val="1"/>
    <w:qFormat/>
    <w:uiPriority w:val="0"/>
    <w:rPr>
      <w:sz w:val="24"/>
      <w:szCs w:val="24"/>
    </w:rPr>
  </w:style>
  <w:style w:type="paragraph" w:styleId="86">
    <w:name w:val="Normal Indent"/>
    <w:basedOn w:val="1"/>
    <w:qFormat/>
    <w:uiPriority w:val="0"/>
    <w:pPr>
      <w:ind w:firstLine="420" w:firstLineChars="200"/>
    </w:pPr>
  </w:style>
  <w:style w:type="paragraph" w:styleId="87">
    <w:name w:val="Note Heading"/>
    <w:basedOn w:val="1"/>
    <w:next w:val="1"/>
    <w:qFormat/>
    <w:uiPriority w:val="0"/>
    <w:pPr>
      <w:jc w:val="center"/>
    </w:pPr>
  </w:style>
  <w:style w:type="character" w:styleId="88">
    <w:name w:val="page number"/>
    <w:basedOn w:val="11"/>
    <w:qFormat/>
    <w:uiPriority w:val="0"/>
  </w:style>
  <w:style w:type="paragraph" w:styleId="89">
    <w:name w:val="Plain Text"/>
    <w:basedOn w:val="1"/>
    <w:qFormat/>
    <w:uiPriority w:val="0"/>
    <w:rPr>
      <w:rFonts w:ascii="SimSun" w:hAnsi="Courier New" w:cs="Courier New"/>
      <w:szCs w:val="21"/>
    </w:rPr>
  </w:style>
  <w:style w:type="paragraph" w:styleId="90">
    <w:name w:val="Salutation"/>
    <w:basedOn w:val="1"/>
    <w:next w:val="1"/>
    <w:qFormat/>
    <w:uiPriority w:val="0"/>
  </w:style>
  <w:style w:type="paragraph" w:styleId="91">
    <w:name w:val="Signature"/>
    <w:basedOn w:val="1"/>
    <w:uiPriority w:val="0"/>
    <w:pPr>
      <w:ind w:left="100" w:leftChars="2100"/>
    </w:pPr>
  </w:style>
  <w:style w:type="character" w:styleId="92">
    <w:name w:val="Strong"/>
    <w:basedOn w:val="11"/>
    <w:qFormat/>
    <w:uiPriority w:val="0"/>
    <w:rPr>
      <w:b/>
      <w:bCs/>
    </w:rPr>
  </w:style>
  <w:style w:type="paragraph" w:styleId="93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table" w:styleId="94">
    <w:name w:val="Table 3D effects 1"/>
    <w:basedOn w:val="12"/>
    <w:qFormat/>
    <w:uiPriority w:val="0"/>
    <w:pPr>
      <w:widowControl w:val="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left w:val="single" w:color="80808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bottom w:val="single" w:color="FFFFFF" w:sz="6" w:space="0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left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bottom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95">
    <w:name w:val="Table 3D effects 2"/>
    <w:basedOn w:val="12"/>
    <w:qFormat/>
    <w:uiPriority w:val="0"/>
    <w:pPr>
      <w:widowControl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6">
    <w:name w:val="Table 3D effects 3"/>
    <w:basedOn w:val="12"/>
    <w:qFormat/>
    <w:uiPriority w:val="0"/>
    <w:pPr>
      <w:widowControl w:val="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7">
    <w:name w:val="Table Classic 1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left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6" w:space="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8">
    <w:name w:val="Table Classic 2"/>
    <w:basedOn w:val="12"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99">
    <w:name w:val="Table Classic 3"/>
    <w:basedOn w:val="12"/>
    <w:qFormat/>
    <w:uiPriority w:val="0"/>
    <w:pPr>
      <w:widowControl w:val="0"/>
      <w:jc w:val="both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100">
    <w:name w:val="Table Classic 4"/>
    <w:basedOn w:val="12"/>
    <w:uiPriority w:val="0"/>
    <w:pPr>
      <w:widowControl w:val="0"/>
      <w:jc w:val="both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left w:val="single" w:color="000000" w:sz="6" w:space="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01">
    <w:name w:val="Table Colorful 1"/>
    <w:basedOn w:val="12"/>
    <w:qFormat/>
    <w:uiPriority w:val="0"/>
    <w:pPr>
      <w:widowControl w:val="0"/>
      <w:jc w:val="both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102">
    <w:name w:val="Table Colorful 2"/>
    <w:basedOn w:val="12"/>
    <w:uiPriority w:val="0"/>
    <w:pPr>
      <w:widowControl w:val="0"/>
      <w:jc w:val="both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12" w:space="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103">
    <w:name w:val="Table Colorful 3"/>
    <w:basedOn w:val="12"/>
    <w:uiPriority w:val="0"/>
    <w:pPr>
      <w:widowControl w:val="0"/>
      <w:jc w:val="both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left w:val="single" w:color="000000" w:sz="6" w:space="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bottom w:val="single" w:color="000000" w:sz="36" w:space="0"/>
          <w:right w:val="single" w:color="000000" w:sz="6" w:space="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04">
    <w:name w:val="Table Columns 1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left w:val="double" w:color="000000" w:sz="6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5">
    <w:name w:val="Table Columns 2"/>
    <w:basedOn w:val="12"/>
    <w:uiPriority w:val="0"/>
    <w:pPr>
      <w:widowControl w:val="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6">
    <w:name w:val="Table Columns 3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7">
    <w:name w:val="Table Columns 4"/>
    <w:basedOn w:val="12"/>
    <w:uiPriority w:val="0"/>
    <w:pPr>
      <w:widowControl w:val="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12"/>
    <w:uiPriority w:val="0"/>
    <w:pPr>
      <w:widowControl w:val="0"/>
      <w:jc w:val="both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left w:val="single" w:color="808080" w:sz="6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Contemporary"/>
    <w:basedOn w:val="12"/>
    <w:qFormat/>
    <w:uiPriority w:val="0"/>
    <w:pPr>
      <w:widowControl w:val="0"/>
      <w:jc w:val="both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110">
    <w:name w:val="Table Elegant"/>
    <w:basedOn w:val="12"/>
    <w:qFormat/>
    <w:uiPriority w:val="0"/>
    <w:pPr>
      <w:widowControl w:val="0"/>
      <w:jc w:val="both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1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12">
    <w:name w:val="Table Grid 1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3">
    <w:name w:val="Table Grid 2"/>
    <w:basedOn w:val="12"/>
    <w:qFormat/>
    <w:uiPriority w:val="0"/>
    <w:pPr>
      <w:widowControl w:val="0"/>
      <w:jc w:val="both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4">
    <w:name w:val="Table Grid 3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left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5">
    <w:name w:val="Table Grid 4"/>
    <w:basedOn w:val="12"/>
    <w:uiPriority w:val="0"/>
    <w:pPr>
      <w:widowControl w:val="0"/>
      <w:jc w:val="both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left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6">
    <w:name w:val="Table Grid 5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7">
    <w:name w:val="Table Grid 6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8">
    <w:name w:val="Table Grid 7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9">
    <w:name w:val="Table Grid 8"/>
    <w:basedOn w:val="12"/>
    <w:qFormat/>
    <w:uiPriority w:val="0"/>
    <w:pPr>
      <w:widowControl w:val="0"/>
      <w:jc w:val="both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0">
    <w:name w:val="Table List 1"/>
    <w:basedOn w:val="12"/>
    <w:qFormat/>
    <w:uiPriority w:val="0"/>
    <w:pPr>
      <w:widowControl w:val="0"/>
      <w:jc w:val="both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left w:val="single" w:color="000000" w:sz="6" w:space="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1">
    <w:name w:val="Table List 2"/>
    <w:basedOn w:val="12"/>
    <w:qFormat/>
    <w:uiPriority w:val="0"/>
    <w:pPr>
      <w:widowControl w:val="0"/>
      <w:jc w:val="both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2">
    <w:name w:val="Table List 3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23">
    <w:name w:val="Table List 4"/>
    <w:basedOn w:val="12"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left w:val="single" w:color="000000" w:sz="12" w:space="0"/>
          <w:tl2br w:val="nil"/>
          <w:tr2bl w:val="nil"/>
        </w:tcBorders>
        <w:shd w:val="solid" w:color="808080" w:fill="FFFFFF"/>
      </w:tcPr>
    </w:tblStylePr>
  </w:style>
  <w:style w:type="table" w:styleId="124">
    <w:name w:val="Table List 5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5">
    <w:name w:val="Table List 6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6">
    <w:name w:val="Table List 7"/>
    <w:basedOn w:val="12"/>
    <w:uiPriority w:val="0"/>
    <w:pPr>
      <w:widowControl w:val="0"/>
      <w:jc w:val="both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left w:val="single" w:color="008000" w:sz="12" w:space="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127">
    <w:name w:val="Table List 8"/>
    <w:basedOn w:val="12"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left w:val="single" w:color="000000" w:sz="6" w:space="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paragraph" w:styleId="128">
    <w:name w:val="table of authorities"/>
    <w:basedOn w:val="1"/>
    <w:next w:val="1"/>
    <w:qFormat/>
    <w:uiPriority w:val="0"/>
    <w:pPr>
      <w:ind w:left="420" w:leftChars="200"/>
    </w:pPr>
  </w:style>
  <w:style w:type="paragraph" w:styleId="129">
    <w:name w:val="table of figures"/>
    <w:basedOn w:val="1"/>
    <w:next w:val="1"/>
    <w:qFormat/>
    <w:uiPriority w:val="0"/>
    <w:pPr>
      <w:ind w:leftChars="200" w:hanging="200" w:hangingChars="200"/>
    </w:pPr>
  </w:style>
  <w:style w:type="table" w:styleId="130">
    <w:name w:val="Table Professional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31">
    <w:name w:val="Table Simple 1"/>
    <w:basedOn w:val="12"/>
    <w:qFormat/>
    <w:uiPriority w:val="0"/>
    <w:pPr>
      <w:widowControl w:val="0"/>
      <w:jc w:val="both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left w:val="single" w:color="00800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tl2br w:val="nil"/>
          <w:tr2bl w:val="nil"/>
        </w:tcBorders>
      </w:tcPr>
    </w:tblStylePr>
  </w:style>
  <w:style w:type="table" w:styleId="132">
    <w:name w:val="Table Simple 2"/>
    <w:basedOn w:val="12"/>
    <w:qFormat/>
    <w:uiPriority w:val="0"/>
    <w:pPr>
      <w:widowControl w:val="0"/>
      <w:jc w:val="both"/>
    </w:pPr>
    <w:tblPr/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bottom w:val="single" w:color="000000" w:sz="6" w:space="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bottom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133">
    <w:name w:val="Table Simple 3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34">
    <w:name w:val="Table Subtle 1"/>
    <w:basedOn w:val="12"/>
    <w:uiPriority w:val="0"/>
    <w:pPr>
      <w:widowControl w:val="0"/>
      <w:jc w:val="both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left w:val="single" w:color="000000" w:sz="6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5">
    <w:name w:val="Table Subtle 2"/>
    <w:basedOn w:val="12"/>
    <w:qFormat/>
    <w:uiPriority w:val="0"/>
    <w:pPr>
      <w:widowControl w:val="0"/>
      <w:jc w:val="both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bottom w:val="single" w:color="000000" w:sz="12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6">
    <w:name w:val="Table Theme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37">
    <w:name w:val="Table Web 1"/>
    <w:basedOn w:val="12"/>
    <w:uiPriority w:val="0"/>
    <w:pPr>
      <w:widowControl w:val="0"/>
      <w:jc w:val="both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8">
    <w:name w:val="Table Web 2"/>
    <w:basedOn w:val="12"/>
    <w:qFormat/>
    <w:uiPriority w:val="0"/>
    <w:pPr>
      <w:widowControl w:val="0"/>
      <w:jc w:val="both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9">
    <w:name w:val="Table Web 3"/>
    <w:basedOn w:val="12"/>
    <w:qFormat/>
    <w:uiPriority w:val="0"/>
    <w:pPr>
      <w:widowControl w:val="0"/>
      <w:jc w:val="both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styleId="140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141">
    <w:name w:val="toa heading"/>
    <w:basedOn w:val="1"/>
    <w:next w:val="1"/>
    <w:qFormat/>
    <w:uiPriority w:val="0"/>
    <w:pPr>
      <w:spacing w:before="120"/>
    </w:pPr>
    <w:rPr>
      <w:rFonts w:ascii="Arial" w:hAnsi="Arial" w:cs="Arial"/>
      <w:sz w:val="24"/>
      <w:szCs w:val="24"/>
    </w:rPr>
  </w:style>
  <w:style w:type="paragraph" w:styleId="142">
    <w:name w:val="toc 1"/>
    <w:basedOn w:val="1"/>
    <w:next w:val="1"/>
    <w:qFormat/>
    <w:uiPriority w:val="0"/>
  </w:style>
  <w:style w:type="paragraph" w:styleId="143">
    <w:name w:val="toc 2"/>
    <w:basedOn w:val="1"/>
    <w:next w:val="1"/>
    <w:qFormat/>
    <w:uiPriority w:val="0"/>
    <w:pPr>
      <w:ind w:left="420" w:leftChars="200"/>
    </w:pPr>
  </w:style>
  <w:style w:type="paragraph" w:styleId="144">
    <w:name w:val="toc 3"/>
    <w:basedOn w:val="1"/>
    <w:next w:val="1"/>
    <w:qFormat/>
    <w:uiPriority w:val="0"/>
    <w:pPr>
      <w:ind w:left="840" w:leftChars="400"/>
    </w:pPr>
  </w:style>
  <w:style w:type="paragraph" w:styleId="145">
    <w:name w:val="toc 4"/>
    <w:basedOn w:val="1"/>
    <w:next w:val="1"/>
    <w:qFormat/>
    <w:uiPriority w:val="0"/>
    <w:pPr>
      <w:ind w:left="1260" w:leftChars="600"/>
    </w:pPr>
  </w:style>
  <w:style w:type="paragraph" w:styleId="146">
    <w:name w:val="toc 5"/>
    <w:basedOn w:val="1"/>
    <w:next w:val="1"/>
    <w:qFormat/>
    <w:uiPriority w:val="0"/>
    <w:pPr>
      <w:ind w:left="1680" w:leftChars="800"/>
    </w:pPr>
  </w:style>
  <w:style w:type="paragraph" w:styleId="147">
    <w:name w:val="toc 6"/>
    <w:basedOn w:val="1"/>
    <w:next w:val="1"/>
    <w:qFormat/>
    <w:uiPriority w:val="0"/>
    <w:pPr>
      <w:ind w:left="2100" w:leftChars="1000"/>
    </w:pPr>
  </w:style>
  <w:style w:type="paragraph" w:styleId="148">
    <w:name w:val="toc 7"/>
    <w:basedOn w:val="1"/>
    <w:next w:val="1"/>
    <w:uiPriority w:val="0"/>
    <w:pPr>
      <w:ind w:left="2520" w:leftChars="1200"/>
    </w:pPr>
  </w:style>
  <w:style w:type="paragraph" w:styleId="149">
    <w:name w:val="toc 8"/>
    <w:basedOn w:val="1"/>
    <w:next w:val="1"/>
    <w:qFormat/>
    <w:uiPriority w:val="0"/>
    <w:pPr>
      <w:ind w:left="2940" w:leftChars="1400"/>
    </w:pPr>
  </w:style>
  <w:style w:type="paragraph" w:styleId="150">
    <w:name w:val="toc 9"/>
    <w:basedOn w:val="1"/>
    <w:next w:val="1"/>
    <w:qFormat/>
    <w:uiPriority w:val="0"/>
    <w:pPr>
      <w:ind w:left="3360" w:leftChars="1600"/>
    </w:pPr>
  </w:style>
  <w:style w:type="table" w:styleId="151">
    <w:name w:val="Light Shading"/>
    <w:basedOn w:val="12"/>
    <w:qFormat/>
    <w:uiPriority w:val="60"/>
    <w:rPr>
      <w:color w:val="000000"/>
    </w:rPr>
    <w:tblPr>
      <w:tblBorders>
        <w:top w:val="single" w:color="000000" w:sz="8" w:space="0"/>
        <w:bottom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152">
    <w:name w:val="Light Shading Accent 1"/>
    <w:basedOn w:val="12"/>
    <w:qFormat/>
    <w:uiPriority w:val="60"/>
    <w:rPr>
      <w:color w:val="365F91"/>
    </w:rPr>
    <w:tblPr>
      <w:tblBorders>
        <w:top w:val="single" w:color="4F81BD" w:sz="8" w:space="0"/>
        <w:bottom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153">
    <w:name w:val="Light Shading Accent 2"/>
    <w:basedOn w:val="12"/>
    <w:qFormat/>
    <w:uiPriority w:val="60"/>
    <w:rPr>
      <w:color w:val="943634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54">
    <w:name w:val="Light Shading Accent 3"/>
    <w:basedOn w:val="12"/>
    <w:uiPriority w:val="60"/>
    <w:rPr>
      <w:color w:val="76923C"/>
    </w:rPr>
    <w:tblPr>
      <w:tblBorders>
        <w:top w:val="single" w:color="9BBB59" w:sz="8" w:space="0"/>
        <w:bottom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155">
    <w:name w:val="Light Shading Accent 4"/>
    <w:basedOn w:val="12"/>
    <w:qFormat/>
    <w:uiPriority w:val="60"/>
    <w:rPr>
      <w:color w:val="5F497A"/>
    </w:rPr>
    <w:tblPr>
      <w:tblBorders>
        <w:top w:val="single" w:color="8064A2" w:sz="8" w:space="0"/>
        <w:bottom w:val="single" w:color="8064A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single" w:color="8064A2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single" w:color="8064A2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156">
    <w:name w:val="Light Shading Accent 5"/>
    <w:basedOn w:val="12"/>
    <w:qFormat/>
    <w:uiPriority w:val="60"/>
    <w:rPr>
      <w:color w:val="31849B"/>
    </w:rPr>
    <w:tblPr>
      <w:tblBorders>
        <w:top w:val="single" w:color="4BACC6" w:sz="8" w:space="0"/>
        <w:bottom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single" w:color="4BACC6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single" w:color="4BACC6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157">
    <w:name w:val="Light Shading Accent 6"/>
    <w:basedOn w:val="12"/>
    <w:uiPriority w:val="60"/>
    <w:rPr>
      <w:color w:val="E36C0A"/>
    </w:rPr>
    <w:tblPr>
      <w:tblBorders>
        <w:top w:val="single" w:color="F79646" w:sz="8" w:space="0"/>
        <w:bottom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sz="8" w:space="0"/>
          <w:left w:val="single" w:color="F79646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sz="8" w:space="0"/>
          <w:left w:val="single" w:color="F79646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158">
    <w:name w:val="Light List"/>
    <w:basedOn w:val="12"/>
    <w:uiPriority w:val="61"/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</w:style>
  <w:style w:type="table" w:styleId="159">
    <w:name w:val="Light List Accent 1"/>
    <w:basedOn w:val="12"/>
    <w:qFormat/>
    <w:uiPriority w:val="61"/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</w:style>
  <w:style w:type="table" w:styleId="160">
    <w:name w:val="Light List Accent 2"/>
    <w:basedOn w:val="12"/>
    <w:qFormat/>
    <w:uiPriority w:val="61"/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</w:style>
  <w:style w:type="table" w:styleId="161">
    <w:name w:val="Light List Accent 3"/>
    <w:basedOn w:val="12"/>
    <w:uiPriority w:val="61"/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</w:style>
  <w:style w:type="table" w:styleId="162">
    <w:name w:val="Light List Accent 4"/>
    <w:basedOn w:val="12"/>
    <w:qFormat/>
    <w:uiPriority w:val="61"/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</w:style>
  <w:style w:type="table" w:styleId="163">
    <w:name w:val="Light List Accent 5"/>
    <w:basedOn w:val="12"/>
    <w:qFormat/>
    <w:uiPriority w:val="61"/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</w:style>
  <w:style w:type="table" w:styleId="164">
    <w:name w:val="Light List Accent 6"/>
    <w:basedOn w:val="12"/>
    <w:uiPriority w:val="61"/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</w:style>
  <w:style w:type="table" w:styleId="165">
    <w:name w:val="Light Grid"/>
    <w:basedOn w:val="12"/>
    <w:qFormat/>
    <w:uiPriority w:val="62"/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000000" w:sz="8" w:space="0"/>
          <w:left w:val="single" w:color="000000" w:sz="18" w:space="0"/>
          <w:bottom w:val="single" w:color="000000" w:sz="8" w:space="0"/>
          <w:right w:val="single" w:color="000000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  <w:shd w:val="clear" w:color="auto" w:fill="C0C0C0"/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sz="8" w:space="0"/>
        </w:tcBorders>
        <w:shd w:val="clear" w:color="auto" w:fill="C0C0C0"/>
      </w:tcPr>
    </w:tblStylePr>
    <w:tblStylePr w:type="band2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sz="8" w:space="0"/>
        </w:tcBorders>
      </w:tcPr>
    </w:tblStylePr>
  </w:style>
  <w:style w:type="table" w:styleId="166">
    <w:name w:val="Light Grid Accent 1"/>
    <w:basedOn w:val="12"/>
    <w:uiPriority w:val="62"/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4F81BD" w:sz="8" w:space="0"/>
          <w:left w:val="single" w:color="4F81BD" w:sz="18" w:space="0"/>
          <w:bottom w:val="single" w:color="4F81BD" w:sz="8" w:space="0"/>
          <w:right w:val="single" w:color="4F81BD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  <w:shd w:val="clear" w:color="auto" w:fill="D3DFEE"/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sz="8" w:space="0"/>
        </w:tcBorders>
        <w:shd w:val="clear" w:color="auto" w:fill="D3DFEE"/>
      </w:tcPr>
    </w:tblStylePr>
    <w:tblStylePr w:type="band2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sz="8" w:space="0"/>
        </w:tcBorders>
      </w:tcPr>
    </w:tblStylePr>
  </w:style>
  <w:style w:type="table" w:styleId="167">
    <w:name w:val="Light Grid Accent 2"/>
    <w:basedOn w:val="12"/>
    <w:uiPriority w:val="62"/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C0504D" w:sz="8" w:space="0"/>
          <w:left w:val="single" w:color="C0504D" w:sz="18" w:space="0"/>
          <w:bottom w:val="single" w:color="C0504D" w:sz="8" w:space="0"/>
          <w:right w:val="single" w:color="C0504D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  <w:shd w:val="clear" w:color="auto" w:fill="EFD3D2"/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sz="8" w:space="0"/>
        </w:tcBorders>
        <w:shd w:val="clear" w:color="auto" w:fill="EFD3D2"/>
      </w:tcPr>
    </w:tblStylePr>
    <w:tblStylePr w:type="band2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sz="8" w:space="0"/>
        </w:tcBorders>
      </w:tcPr>
    </w:tblStylePr>
  </w:style>
  <w:style w:type="table" w:styleId="168">
    <w:name w:val="Light Grid Accent 3"/>
    <w:basedOn w:val="12"/>
    <w:qFormat/>
    <w:uiPriority w:val="62"/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9BBB59" w:sz="8" w:space="0"/>
          <w:left w:val="single" w:color="9BBB59" w:sz="18" w:space="0"/>
          <w:bottom w:val="single" w:color="9BBB59" w:sz="8" w:space="0"/>
          <w:right w:val="single" w:color="9BBB59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  <w:shd w:val="clear" w:color="auto" w:fill="E6EED5"/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sz="8" w:space="0"/>
        </w:tcBorders>
        <w:shd w:val="clear" w:color="auto" w:fill="E6EED5"/>
      </w:tcPr>
    </w:tblStylePr>
    <w:tblStylePr w:type="band2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sz="8" w:space="0"/>
        </w:tcBorders>
      </w:tcPr>
    </w:tblStylePr>
  </w:style>
  <w:style w:type="table" w:styleId="169">
    <w:name w:val="Light Grid Accent 4"/>
    <w:basedOn w:val="12"/>
    <w:qFormat/>
    <w:uiPriority w:val="62"/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8064A2" w:sz="8" w:space="0"/>
          <w:left w:val="single" w:color="8064A2" w:sz="18" w:space="0"/>
          <w:bottom w:val="single" w:color="8064A2" w:sz="8" w:space="0"/>
          <w:right w:val="single" w:color="8064A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  <w:shd w:val="clear" w:color="auto" w:fill="DFD8E8"/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sz="8" w:space="0"/>
        </w:tcBorders>
        <w:shd w:val="clear" w:color="auto" w:fill="DFD8E8"/>
      </w:tcPr>
    </w:tblStylePr>
    <w:tblStylePr w:type="band2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sz="8" w:space="0"/>
        </w:tcBorders>
      </w:tcPr>
    </w:tblStylePr>
  </w:style>
  <w:style w:type="table" w:styleId="170">
    <w:name w:val="Light Grid Accent 5"/>
    <w:basedOn w:val="12"/>
    <w:uiPriority w:val="62"/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4BACC6" w:sz="8" w:space="0"/>
          <w:left w:val="single" w:color="4BACC6" w:sz="18" w:space="0"/>
          <w:bottom w:val="single" w:color="4BACC6" w:sz="8" w:space="0"/>
          <w:right w:val="single" w:color="4BACC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  <w:shd w:val="clear" w:color="auto" w:fill="D2EAF1"/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sz="8" w:space="0"/>
        </w:tcBorders>
        <w:shd w:val="clear" w:color="auto" w:fill="D2EAF1"/>
      </w:tcPr>
    </w:tblStylePr>
    <w:tblStylePr w:type="band2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sz="8" w:space="0"/>
        </w:tcBorders>
      </w:tcPr>
    </w:tblStylePr>
  </w:style>
  <w:style w:type="table" w:styleId="171">
    <w:name w:val="Light Grid Accent 6"/>
    <w:basedOn w:val="12"/>
    <w:uiPriority w:val="62"/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F79646" w:sz="8" w:space="0"/>
          <w:left w:val="single" w:color="F79646" w:sz="18" w:space="0"/>
          <w:bottom w:val="single" w:color="F79646" w:sz="8" w:space="0"/>
          <w:right w:val="single" w:color="F7964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  <w:shd w:val="clear" w:color="auto" w:fill="FDE4D0"/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  <w:insideV w:val="single" w:sz="8" w:space="0"/>
        </w:tcBorders>
        <w:shd w:val="clear" w:color="auto" w:fill="FDE4D0"/>
      </w:tcPr>
    </w:tblStylePr>
    <w:tblStylePr w:type="band2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  <w:insideV w:val="single" w:sz="8" w:space="0"/>
        </w:tcBorders>
      </w:tcPr>
    </w:tblStylePr>
  </w:style>
  <w:style w:type="table" w:styleId="172">
    <w:name w:val="Medium Shading 1"/>
    <w:basedOn w:val="12"/>
    <w:uiPriority w:val="63"/>
    <w:tblPr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404040" w:sz="8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sz="6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3">
    <w:name w:val="Medium Shading 1 Accent 1"/>
    <w:basedOn w:val="12"/>
    <w:qFormat/>
    <w:uiPriority w:val="63"/>
    <w:tblPr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BA0CD" w:sz="8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sz="6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4">
    <w:name w:val="Medium Shading 1 Accent 2"/>
    <w:basedOn w:val="12"/>
    <w:qFormat/>
    <w:uiPriority w:val="63"/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CF7B79" w:sz="8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sz="6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5">
    <w:name w:val="Medium Shading 1 Accent 3"/>
    <w:basedOn w:val="12"/>
    <w:uiPriority w:val="63"/>
    <w:tblPr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B3CC82" w:sz="8" w:space="0"/>
          <w:left w:val="single" w:color="B3CC82" w:sz="8" w:space="0"/>
          <w:bottom w:val="single" w:color="B3CC82" w:sz="8" w:space="0"/>
          <w:right w:val="single" w:color="B3CC82" w:sz="8" w:space="0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sz="6" w:space="0"/>
          <w:left w:val="single" w:color="B3CC82" w:sz="8" w:space="0"/>
          <w:bottom w:val="single" w:color="B3CC82" w:sz="8" w:space="0"/>
          <w:right w:val="single" w:color="B3CC8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6">
    <w:name w:val="Medium Shading 1 Accent 4"/>
    <w:basedOn w:val="12"/>
    <w:qFormat/>
    <w:uiPriority w:val="63"/>
    <w:tblPr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9F8AB9" w:sz="8" w:space="0"/>
          <w:left w:val="single" w:color="9F8AB9" w:sz="8" w:space="0"/>
          <w:bottom w:val="single" w:color="9F8AB9" w:sz="8" w:space="0"/>
          <w:right w:val="single" w:color="9F8AB9" w:sz="8" w:space="0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sz="6" w:space="0"/>
          <w:left w:val="single" w:color="9F8AB9" w:sz="8" w:space="0"/>
          <w:bottom w:val="single" w:color="9F8AB9" w:sz="8" w:space="0"/>
          <w:right w:val="single" w:color="9F8AB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7">
    <w:name w:val="Medium Shading 1 Accent 5"/>
    <w:basedOn w:val="12"/>
    <w:qFormat/>
    <w:uiPriority w:val="63"/>
    <w:tblPr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8C0D4" w:sz="8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sz="6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8">
    <w:name w:val="Medium Shading 1 Accent 6"/>
    <w:basedOn w:val="12"/>
    <w:uiPriority w:val="63"/>
    <w:tblPr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F9B074" w:sz="8" w:space="0"/>
          <w:left w:val="single" w:color="F9B074" w:sz="8" w:space="0"/>
          <w:bottom w:val="single" w:color="F9B074" w:sz="8" w:space="0"/>
          <w:right w:val="single" w:color="F9B074" w:sz="8" w:space="0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sz="6" w:space="0"/>
          <w:left w:val="single" w:color="F9B074" w:sz="8" w:space="0"/>
          <w:bottom w:val="single" w:color="F9B074" w:sz="8" w:space="0"/>
          <w:right w:val="single" w:color="F9B074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9">
    <w:name w:val="Medium Shading 2"/>
    <w:basedOn w:val="12"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0">
    <w:name w:val="Medium Shading 2 Accent 1"/>
    <w:basedOn w:val="12"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1">
    <w:name w:val="Medium Shading 2 Accent 2"/>
    <w:basedOn w:val="12"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2">
    <w:name w:val="Medium Shading 2 Accent 3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3">
    <w:name w:val="Medium Shading 2 Accent 4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4">
    <w:name w:val="Medium Shading 2 Accent 5"/>
    <w:basedOn w:val="12"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5">
    <w:name w:val="Medium Shading 2 Accent 6"/>
    <w:basedOn w:val="12"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6">
    <w:name w:val="Medium List 1"/>
    <w:basedOn w:val="12"/>
    <w:uiPriority w:val="65"/>
    <w:rPr>
      <w:color w:val="000000"/>
    </w:rPr>
    <w:tblPr>
      <w:tblBorders>
        <w:top w:val="single" w:color="000000" w:sz="8" w:space="0"/>
        <w:bottom w:val="single" w:color="000000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000000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000000" w:sz="8" w:space="0"/>
          <w:lef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sz="8" w:space="0"/>
          <w:left w:val="single" w:color="000000" w:sz="8" w:space="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87">
    <w:name w:val="Medium List 1 Accent 1"/>
    <w:basedOn w:val="12"/>
    <w:qFormat/>
    <w:uiPriority w:val="65"/>
    <w:rPr>
      <w:color w:val="000000"/>
    </w:rPr>
    <w:tblPr>
      <w:tblBorders>
        <w:top w:val="single" w:color="4F81BD" w:sz="8" w:space="0"/>
        <w:bottom w:val="single" w:color="4F81BD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4F81B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F81BD" w:sz="8" w:space="0"/>
          <w:left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sz="8" w:space="0"/>
          <w:left w:val="single" w:color="4F81BD" w:sz="8" w:space="0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188">
    <w:name w:val="Medium List 1 Accent 2"/>
    <w:basedOn w:val="12"/>
    <w:qFormat/>
    <w:uiPriority w:val="65"/>
    <w:rPr>
      <w:color w:val="000000"/>
    </w:rPr>
    <w:tblPr>
      <w:tblBorders>
        <w:top w:val="single" w:color="C0504D" w:sz="8" w:space="0"/>
        <w:bottom w:val="single" w:color="C0504D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C0504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C0504D" w:sz="8" w:space="0"/>
          <w:left w:val="single" w:color="C0504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sz="8" w:space="0"/>
          <w:left w:val="single" w:color="C0504D" w:sz="8" w:space="0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189">
    <w:name w:val="Medium List 1 Accent 3"/>
    <w:basedOn w:val="12"/>
    <w:uiPriority w:val="65"/>
    <w:rPr>
      <w:color w:val="000000"/>
    </w:rPr>
    <w:tblPr>
      <w:tblBorders>
        <w:top w:val="single" w:color="9BBB59" w:sz="8" w:space="0"/>
        <w:bottom w:val="single" w:color="9BBB59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9BBB59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9BBB59" w:sz="8" w:space="0"/>
          <w:left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sz="8" w:space="0"/>
          <w:left w:val="single" w:color="9BBB59" w:sz="8" w:space="0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190">
    <w:name w:val="Medium List 1 Accent 4"/>
    <w:basedOn w:val="12"/>
    <w:qFormat/>
    <w:uiPriority w:val="65"/>
    <w:rPr>
      <w:color w:val="000000"/>
    </w:rPr>
    <w:tblPr>
      <w:tblBorders>
        <w:top w:val="single" w:color="8064A2" w:sz="8" w:space="0"/>
        <w:bottom w:val="single" w:color="8064A2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8064A2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8064A2" w:sz="8" w:space="0"/>
          <w:left w:val="single" w:color="8064A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sz="8" w:space="0"/>
          <w:left w:val="single" w:color="8064A2" w:sz="8" w:space="0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191">
    <w:name w:val="Medium List 1 Accent 5"/>
    <w:basedOn w:val="12"/>
    <w:qFormat/>
    <w:uiPriority w:val="65"/>
    <w:rPr>
      <w:color w:val="000000"/>
    </w:rPr>
    <w:tblPr>
      <w:tblBorders>
        <w:top w:val="single" w:color="4BACC6" w:sz="8" w:space="0"/>
        <w:bottom w:val="single" w:color="4BACC6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4BACC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BACC6" w:sz="8" w:space="0"/>
          <w:left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sz="8" w:space="0"/>
          <w:left w:val="single" w:color="4BACC6" w:sz="8" w:space="0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192">
    <w:name w:val="Medium List 1 Accent 6"/>
    <w:basedOn w:val="12"/>
    <w:uiPriority w:val="65"/>
    <w:rPr>
      <w:color w:val="000000"/>
    </w:rPr>
    <w:tblPr>
      <w:tblBorders>
        <w:top w:val="single" w:color="F79646" w:sz="8" w:space="0"/>
        <w:bottom w:val="single" w:color="F79646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F7964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F79646" w:sz="8" w:space="0"/>
          <w:left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sz="8" w:space="0"/>
          <w:left w:val="single" w:color="F79646" w:sz="8" w:space="0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193">
    <w:name w:val="Medium List 2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000000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000000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000000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4">
    <w:name w:val="Medium List 2 Accent 1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4F81B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F81BD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4F81BD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5">
    <w:name w:val="Medium List 2 Accent 2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C0504D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C0504D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6">
    <w:name w:val="Medium List 2 Accent 3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9BBB59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9BBB59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9BBB59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7">
    <w:name w:val="Medium List 2 Accent 4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8064A2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8064A2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8064A2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8">
    <w:name w:val="Medium List 2 Accent 5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4BACC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BACC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4BACC6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9">
    <w:name w:val="Medium List 2 Accent 6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F7964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F7964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F79646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00">
    <w:name w:val="Medium Grid 1"/>
    <w:basedOn w:val="12"/>
    <w:uiPriority w:val="67"/>
    <w:tblPr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  <w:insideV w:val="single" w:color="404040" w:sz="8" w:space="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201">
    <w:name w:val="Medium Grid 1 Accent 1"/>
    <w:basedOn w:val="12"/>
    <w:uiPriority w:val="67"/>
    <w:tblPr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  <w:insideV w:val="single" w:color="7BA0CD" w:sz="8" w:space="0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02">
    <w:name w:val="Medium Grid 1 Accent 2"/>
    <w:basedOn w:val="12"/>
    <w:qFormat/>
    <w:uiPriority w:val="67"/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  <w:insideV w:val="single" w:color="CF7B79" w:sz="8" w:space="0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203">
    <w:name w:val="Medium Grid 1 Accent 3"/>
    <w:basedOn w:val="12"/>
    <w:uiPriority w:val="67"/>
    <w:tblPr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  <w:insideV w:val="single" w:color="B3CC82" w:sz="8" w:space="0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204">
    <w:name w:val="Medium Grid 1 Accent 4"/>
    <w:basedOn w:val="12"/>
    <w:uiPriority w:val="67"/>
    <w:tblPr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  <w:insideV w:val="single" w:color="9F8AB9" w:sz="8" w:space="0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205">
    <w:name w:val="Medium Grid 1 Accent 5"/>
    <w:basedOn w:val="12"/>
    <w:uiPriority w:val="67"/>
    <w:tblPr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  <w:insideV w:val="single" w:color="78C0D4" w:sz="8" w:space="0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206">
    <w:name w:val="Medium Grid 1 Accent 6"/>
    <w:basedOn w:val="12"/>
    <w:uiPriority w:val="67"/>
    <w:tblPr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  <w:insideV w:val="single" w:color="F9B074" w:sz="8" w:space="0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207">
    <w:name w:val="Medium Grid 2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08">
    <w:name w:val="Medium Grid 2 Accent 1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209">
    <w:name w:val="Medium Grid 2 Accent 2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210">
    <w:name w:val="Medium Grid 2 Accent 3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211">
    <w:name w:val="Medium Grid 2 Accent 4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212">
    <w:name w:val="Medium Grid 2 Accent 5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213">
    <w:name w:val="Medium Grid 2 Accent 6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214">
    <w:name w:val="Medium Grid 3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808080"/>
      </w:tcPr>
    </w:tblStylePr>
  </w:style>
  <w:style w:type="table" w:styleId="215">
    <w:name w:val="Medium Grid 3 Accent 1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A7BFDE"/>
      </w:tcPr>
    </w:tblStylePr>
  </w:style>
  <w:style w:type="table" w:styleId="216">
    <w:name w:val="Medium Grid 3 Accent 2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DFA7A6"/>
      </w:tcPr>
    </w:tblStylePr>
  </w:style>
  <w:style w:type="table" w:styleId="217">
    <w:name w:val="Medium Grid 3 Accent 3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CDDDAC"/>
      </w:tcPr>
    </w:tblStylePr>
  </w:style>
  <w:style w:type="table" w:styleId="218">
    <w:name w:val="Medium Grid 3 Accent 4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BFB1D0"/>
      </w:tcPr>
    </w:tblStylePr>
  </w:style>
  <w:style w:type="table" w:styleId="219">
    <w:name w:val="Medium Grid 3 Accent 5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A5D5E2"/>
      </w:tcPr>
    </w:tblStylePr>
  </w:style>
  <w:style w:type="table" w:styleId="220">
    <w:name w:val="Medium Grid 3 Accent 6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BCAA2"/>
      </w:tcPr>
    </w:tblStylePr>
  </w:style>
  <w:style w:type="table" w:styleId="221">
    <w:name w:val="Dark List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222">
    <w:name w:val="Dark List Accent 1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223">
    <w:name w:val="Dark List Accent 2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224">
    <w:name w:val="Dark List Accent 3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225">
    <w:name w:val="Dark List Accent 4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226">
    <w:name w:val="Dark List Accent 5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227">
    <w:name w:val="Dark List Accent 6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228">
    <w:name w:val="Colorful Shading"/>
    <w:basedOn w:val="12"/>
    <w:qFormat/>
    <w:uiPriority w:val="71"/>
    <w:rPr>
      <w:color w:val="000000"/>
    </w:rPr>
    <w:tblPr>
      <w:tblBorders>
        <w:top w:val="single" w:color="C0504D" w:sz="24" w:space="0"/>
        <w:left w:val="single" w:color="000000" w:sz="4" w:space="0"/>
        <w:bottom w:val="single" w:color="000000" w:sz="4" w:space="0"/>
        <w:right w:val="single" w:color="000000" w:sz="4" w:space="0"/>
        <w:insideH w:val="single" w:color="FFFFFF" w:sz="4" w:space="0"/>
        <w:insideV w:val="single" w:color="FFFFFF" w:sz="4" w:space="0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29">
    <w:name w:val="Colorful Shading Accent 1"/>
    <w:basedOn w:val="12"/>
    <w:qFormat/>
    <w:uiPriority w:val="71"/>
    <w:rPr>
      <w:color w:val="000000"/>
    </w:rPr>
    <w:tblPr>
      <w:tblBorders>
        <w:top w:val="single" w:color="C0504D" w:sz="24" w:space="0"/>
        <w:left w:val="single" w:color="4F81BD" w:sz="4" w:space="0"/>
        <w:bottom w:val="single" w:color="4F81BD" w:sz="4" w:space="0"/>
        <w:right w:val="single" w:color="4F81BD" w:sz="4" w:space="0"/>
        <w:insideH w:val="single" w:color="FFFFFF" w:sz="4" w:space="0"/>
        <w:insideV w:val="single" w:color="FFFFFF" w:sz="4" w:space="0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0">
    <w:name w:val="Colorful Shading Accent 2"/>
    <w:basedOn w:val="12"/>
    <w:qFormat/>
    <w:uiPriority w:val="71"/>
    <w:rPr>
      <w:color w:val="000000"/>
    </w:rPr>
    <w:tblPr>
      <w:tblBorders>
        <w:top w:val="single" w:color="C0504D" w:sz="24" w:space="0"/>
        <w:left w:val="single" w:color="C0504D" w:sz="4" w:space="0"/>
        <w:bottom w:val="single" w:color="C0504D" w:sz="4" w:space="0"/>
        <w:right w:val="single" w:color="C0504D" w:sz="4" w:space="0"/>
        <w:insideH w:val="single" w:color="FFFFFF" w:sz="4" w:space="0"/>
        <w:insideV w:val="single" w:color="FFFFFF" w:sz="4" w:space="0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1">
    <w:name w:val="Colorful Shading Accent 3"/>
    <w:basedOn w:val="12"/>
    <w:qFormat/>
    <w:uiPriority w:val="71"/>
    <w:rPr>
      <w:color w:val="000000"/>
    </w:rPr>
    <w:tblPr>
      <w:tblBorders>
        <w:top w:val="single" w:color="8064A2" w:sz="24" w:space="0"/>
        <w:left w:val="single" w:color="9BBB59" w:sz="4" w:space="0"/>
        <w:bottom w:val="single" w:color="9BBB59" w:sz="4" w:space="0"/>
        <w:right w:val="single" w:color="9BBB59" w:sz="4" w:space="0"/>
        <w:insideH w:val="single" w:color="FFFFFF" w:sz="4" w:space="0"/>
        <w:insideV w:val="single" w:color="FFFFFF" w:sz="4" w:space="0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single" w:color="8064A2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232">
    <w:name w:val="Colorful Shading Accent 4"/>
    <w:basedOn w:val="12"/>
    <w:qFormat/>
    <w:uiPriority w:val="71"/>
    <w:rPr>
      <w:color w:val="000000"/>
    </w:rPr>
    <w:tblPr>
      <w:tblBorders>
        <w:top w:val="single" w:color="9BBB59" w:sz="24" w:space="0"/>
        <w:left w:val="single" w:color="8064A2" w:sz="4" w:space="0"/>
        <w:bottom w:val="single" w:color="8064A2" w:sz="4" w:space="0"/>
        <w:right w:val="single" w:color="8064A2" w:sz="4" w:space="0"/>
        <w:insideH w:val="single" w:color="FFFFFF" w:sz="4" w:space="0"/>
        <w:insideV w:val="single" w:color="FFFFFF" w:sz="4" w:space="0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single" w:color="9BBB59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3">
    <w:name w:val="Colorful Shading Accent 5"/>
    <w:basedOn w:val="12"/>
    <w:qFormat/>
    <w:uiPriority w:val="71"/>
    <w:rPr>
      <w:color w:val="000000"/>
    </w:rPr>
    <w:tblPr>
      <w:tblBorders>
        <w:top w:val="single" w:color="F79646" w:sz="24" w:space="0"/>
        <w:left w:val="single" w:color="4BACC6" w:sz="4" w:space="0"/>
        <w:bottom w:val="single" w:color="4BACC6" w:sz="4" w:space="0"/>
        <w:right w:val="single" w:color="4BACC6" w:sz="4" w:space="0"/>
        <w:insideH w:val="single" w:color="FFFFFF" w:sz="4" w:space="0"/>
        <w:insideV w:val="single" w:color="FFFFFF" w:sz="4" w:space="0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single" w:color="F7964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4">
    <w:name w:val="Colorful Shading Accent 6"/>
    <w:basedOn w:val="12"/>
    <w:qFormat/>
    <w:uiPriority w:val="71"/>
    <w:rPr>
      <w:color w:val="000000"/>
    </w:rPr>
    <w:tblPr>
      <w:tblBorders>
        <w:top w:val="single" w:color="4BACC6" w:sz="24" w:space="0"/>
        <w:left w:val="single" w:color="F79646" w:sz="4" w:space="0"/>
        <w:bottom w:val="single" w:color="F79646" w:sz="4" w:space="0"/>
        <w:right w:val="single" w:color="F79646" w:sz="4" w:space="0"/>
        <w:insideH w:val="single" w:color="FFFFFF" w:sz="4" w:space="0"/>
        <w:insideV w:val="single" w:color="FFFFFF" w:sz="4" w:space="0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single" w:color="4BACC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5">
    <w:name w:val="Colorful List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236">
    <w:name w:val="Colorful List Accent 1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237">
    <w:name w:val="Colorful List Accent 2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238">
    <w:name w:val="Colorful List Accent 3"/>
    <w:basedOn w:val="12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239">
    <w:name w:val="Colorful List Accent 4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240">
    <w:name w:val="Colorful List Accent 5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241">
    <w:name w:val="Colorful List Accent 6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242">
    <w:name w:val="Colorful Grid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243">
    <w:name w:val="Colorful Grid Accent 1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44">
    <w:name w:val="Colorful Grid Accent 2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245">
    <w:name w:val="Colorful Grid Accent 3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246">
    <w:name w:val="Colorful Grid Accent 4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247">
    <w:name w:val="Colorful Grid Accent 5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248">
    <w:name w:val="Colorful Grid Accent 6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paragraph" w:customStyle="1" w:styleId="249">
    <w:name w:val="Table Paragraph"/>
    <w:basedOn w:val="1"/>
    <w:qFormat/>
    <w:uiPriority w:val="1"/>
    <w:pPr>
      <w:widowControl w:val="0"/>
      <w:autoSpaceDE w:val="0"/>
      <w:autoSpaceDN w:val="0"/>
    </w:pPr>
    <w:rPr>
      <w:rFonts w:ascii="Times New Roman" w:hAnsi="Times New Roman"/>
      <w:sz w:val="22"/>
      <w:szCs w:val="22"/>
      <w:lang w:val="vi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Office_12.1.0.25242_F1E327BC-269C-435d-A152-05C5408002CA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2026-03-24T05:08:00Z</dcterms:created>
  <dc:creator>Thụy Hiền Phan</dc:creator>
  <cp:lastModifiedBy>Thụy Hiền Phan</cp:lastModifiedBy>
  <dcterms:modified xsi:type="dcterms:W3CDTF">2026-03-24T05:14:28Z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1033-12.1.0.25242</vt:lpwstr>
  </property>
  <property fmtid="{D5CDD505-2E9C-101B-9397-08002B2CF9AE}" pid="3" name="ICV">
    <vt:lpwstr>BADF2F58DDBB460AA6890D71D426D270_11</vt:lpwstr>
  </property>
  <property fmtid="{D5CDD505-2E9C-101B-9397-08002B2CF9AE}" pid="4" name="KSOTemplateDocerSaveRecord">
    <vt:lpwstr>eyJoZGlkIjoiYmJlOTA3OGZiZmMwMDExNzM3MmI5YjU5MTQ5NGRhZTYiLCJ1c2VySWQiOiIxMzkyMDg1MjcxMDM0In0=</vt:lpwstr>
  </property>
</Properties>
</file>